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Layout w:type="fixed"/>
        <w:tblLook w:val="01E0" w:firstRow="1" w:lastRow="1" w:firstColumn="1" w:lastColumn="1" w:noHBand="0" w:noVBand="0"/>
      </w:tblPr>
      <w:tblGrid>
        <w:gridCol w:w="3369"/>
        <w:gridCol w:w="5893"/>
      </w:tblGrid>
      <w:tr w:rsidR="00641ABE" w:rsidRPr="00C3681C" w14:paraId="3A00394C" w14:textId="77777777" w:rsidTr="00902F5B">
        <w:trPr>
          <w:trHeight w:val="688"/>
        </w:trPr>
        <w:tc>
          <w:tcPr>
            <w:tcW w:w="3369" w:type="dxa"/>
          </w:tcPr>
          <w:p w14:paraId="58D31DA8" w14:textId="77777777" w:rsidR="00641ABE" w:rsidRPr="00C3681C" w:rsidRDefault="00641ABE" w:rsidP="00DD10A8">
            <w:pPr>
              <w:spacing w:after="0" w:line="240" w:lineRule="auto"/>
              <w:ind w:right="23"/>
              <w:jc w:val="center"/>
              <w:rPr>
                <w:rFonts w:ascii="Times New Roman" w:hAnsi="Times New Roman"/>
                <w:b/>
                <w:color w:val="000000"/>
                <w:sz w:val="27"/>
                <w:szCs w:val="27"/>
              </w:rPr>
            </w:pPr>
            <w:r w:rsidRPr="00C3681C">
              <w:rPr>
                <w:rFonts w:ascii="Times New Roman" w:hAnsi="Times New Roman"/>
                <w:b/>
                <w:color w:val="000000"/>
                <w:sz w:val="27"/>
                <w:szCs w:val="27"/>
              </w:rPr>
              <w:t>HỘI ĐỒNG NHÂN DÂN</w:t>
            </w:r>
          </w:p>
          <w:p w14:paraId="3625A3F4" w14:textId="77777777" w:rsidR="00641ABE" w:rsidRPr="00C3681C" w:rsidRDefault="00393ED6" w:rsidP="00DD10A8">
            <w:pPr>
              <w:spacing w:after="0" w:line="240" w:lineRule="auto"/>
              <w:ind w:right="23"/>
              <w:jc w:val="center"/>
              <w:rPr>
                <w:rFonts w:ascii="Times New Roman" w:hAnsi="Times New Roman"/>
                <w:b/>
                <w:color w:val="000000"/>
                <w:sz w:val="27"/>
                <w:szCs w:val="27"/>
              </w:rPr>
            </w:pPr>
            <w:r w:rsidRPr="00C3681C">
              <w:rPr>
                <w:rFonts w:ascii="Times New Roman" w:hAnsi="Times New Roman"/>
                <w:noProof/>
                <w:color w:val="000000"/>
                <w:sz w:val="27"/>
                <w:szCs w:val="27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E95329E" wp14:editId="6CC3C863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218440</wp:posOffset>
                      </wp:positionV>
                      <wp:extent cx="727075" cy="0"/>
                      <wp:effectExtent l="8890" t="11430" r="6985" b="762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7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811DC0"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4pt,17.2pt" to="102.6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"/>
                  </w:pict>
                </mc:Fallback>
              </mc:AlternateContent>
            </w:r>
            <w:r w:rsidR="00641ABE" w:rsidRPr="00C3681C">
              <w:rPr>
                <w:rFonts w:ascii="Times New Roman" w:hAnsi="Times New Roman"/>
                <w:b/>
                <w:color w:val="000000"/>
                <w:sz w:val="27"/>
                <w:szCs w:val="27"/>
              </w:rPr>
              <w:t>THÀNH PHỐ CẦN THƠ</w:t>
            </w:r>
          </w:p>
        </w:tc>
        <w:tc>
          <w:tcPr>
            <w:tcW w:w="5893" w:type="dxa"/>
          </w:tcPr>
          <w:p w14:paraId="5D0F8D06" w14:textId="77777777" w:rsidR="00641ABE" w:rsidRPr="00C3681C" w:rsidRDefault="00641ABE" w:rsidP="00641ABE">
            <w:pPr>
              <w:spacing w:after="0" w:line="240" w:lineRule="auto"/>
              <w:ind w:right="23"/>
              <w:rPr>
                <w:rFonts w:ascii="Times New Roman" w:hAnsi="Times New Roman"/>
                <w:b/>
                <w:color w:val="000000"/>
                <w:sz w:val="27"/>
                <w:szCs w:val="27"/>
              </w:rPr>
            </w:pPr>
            <w:r w:rsidRPr="00C3681C">
              <w:rPr>
                <w:rFonts w:ascii="Times New Roman" w:hAnsi="Times New Roman"/>
                <w:b/>
                <w:color w:val="000000"/>
                <w:sz w:val="27"/>
                <w:szCs w:val="27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C3681C">
                  <w:rPr>
                    <w:rFonts w:ascii="Times New Roman" w:hAnsi="Times New Roman"/>
                    <w:b/>
                    <w:color w:val="000000"/>
                    <w:sz w:val="27"/>
                    <w:szCs w:val="27"/>
                  </w:rPr>
                  <w:t>NAM</w:t>
                </w:r>
              </w:smartTag>
            </w:smartTag>
          </w:p>
          <w:p w14:paraId="38A200AA" w14:textId="77777777" w:rsidR="00641ABE" w:rsidRPr="00C3681C" w:rsidRDefault="00393ED6" w:rsidP="00641ABE">
            <w:pPr>
              <w:spacing w:after="0" w:line="240" w:lineRule="auto"/>
              <w:ind w:right="23"/>
              <w:jc w:val="center"/>
              <w:rPr>
                <w:rFonts w:ascii="Times New Roman" w:hAnsi="Times New Roman"/>
                <w:b/>
                <w:color w:val="000000"/>
                <w:sz w:val="27"/>
                <w:szCs w:val="27"/>
              </w:rPr>
            </w:pPr>
            <w:r w:rsidRPr="00C3681C">
              <w:rPr>
                <w:rFonts w:ascii="Times New Roman" w:hAnsi="Times New Roman"/>
                <w:b/>
                <w:noProof/>
                <w:color w:val="000000"/>
                <w:sz w:val="27"/>
                <w:szCs w:val="27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B7ADF" wp14:editId="3DD58F0F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210820</wp:posOffset>
                      </wp:positionV>
                      <wp:extent cx="2001520" cy="0"/>
                      <wp:effectExtent l="7620" t="13335" r="10160" b="5715"/>
                      <wp:wrapNone/>
                      <wp:docPr id="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1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094AE7"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pt,16.6pt" to="219.7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tjf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"/>
                  </w:pict>
                </mc:Fallback>
              </mc:AlternateContent>
            </w:r>
            <w:r w:rsidR="00641ABE" w:rsidRPr="00C3681C">
              <w:rPr>
                <w:rFonts w:ascii="Times New Roman" w:hAnsi="Times New Roman"/>
                <w:b/>
                <w:color w:val="000000"/>
                <w:sz w:val="27"/>
                <w:szCs w:val="27"/>
              </w:rPr>
              <w:t>Độc lập - Tự do - Hạnh phúc</w:t>
            </w:r>
          </w:p>
        </w:tc>
      </w:tr>
      <w:tr w:rsidR="00641ABE" w:rsidRPr="00C3681C" w14:paraId="46F76E6B" w14:textId="77777777" w:rsidTr="00902F5B">
        <w:trPr>
          <w:trHeight w:val="323"/>
        </w:trPr>
        <w:tc>
          <w:tcPr>
            <w:tcW w:w="3369" w:type="dxa"/>
          </w:tcPr>
          <w:p w14:paraId="35A2F3A6" w14:textId="77777777" w:rsidR="00641ABE" w:rsidRPr="00C3681C" w:rsidRDefault="00641ABE" w:rsidP="00DD10A8">
            <w:pPr>
              <w:spacing w:after="0" w:line="240" w:lineRule="auto"/>
              <w:ind w:right="23"/>
              <w:jc w:val="center"/>
              <w:rPr>
                <w:rFonts w:ascii="Times New Roman" w:hAnsi="Times New Roman"/>
                <w:noProof/>
                <w:color w:val="000000"/>
                <w:sz w:val="27"/>
                <w:szCs w:val="27"/>
              </w:rPr>
            </w:pPr>
          </w:p>
        </w:tc>
        <w:tc>
          <w:tcPr>
            <w:tcW w:w="5893" w:type="dxa"/>
          </w:tcPr>
          <w:p w14:paraId="4769F561" w14:textId="77777777" w:rsidR="00641ABE" w:rsidRPr="00C3681C" w:rsidRDefault="00641ABE" w:rsidP="00641ABE">
            <w:pPr>
              <w:spacing w:after="0" w:line="240" w:lineRule="auto"/>
              <w:ind w:right="23"/>
              <w:rPr>
                <w:rFonts w:ascii="Times New Roman" w:hAnsi="Times New Roman"/>
                <w:b/>
                <w:color w:val="000000"/>
                <w:sz w:val="27"/>
                <w:szCs w:val="27"/>
              </w:rPr>
            </w:pPr>
          </w:p>
        </w:tc>
      </w:tr>
      <w:tr w:rsidR="00641ABE" w:rsidRPr="00C3681C" w14:paraId="32D10BF9" w14:textId="77777777" w:rsidTr="00902F5B">
        <w:trPr>
          <w:trHeight w:val="371"/>
        </w:trPr>
        <w:tc>
          <w:tcPr>
            <w:tcW w:w="3369" w:type="dxa"/>
          </w:tcPr>
          <w:p w14:paraId="1D53D318" w14:textId="7A330C75" w:rsidR="00641ABE" w:rsidRPr="00C3681C" w:rsidRDefault="00641ABE" w:rsidP="004955C9">
            <w:pPr>
              <w:spacing w:after="0" w:line="240" w:lineRule="auto"/>
              <w:ind w:right="23"/>
              <w:jc w:val="center"/>
              <w:rPr>
                <w:rFonts w:ascii="Times New Roman" w:hAnsi="Times New Roman"/>
                <w:b/>
                <w:color w:val="000000"/>
                <w:sz w:val="27"/>
                <w:szCs w:val="27"/>
              </w:rPr>
            </w:pPr>
            <w:r w:rsidRPr="00C3681C">
              <w:rPr>
                <w:rFonts w:ascii="Times New Roman" w:hAnsi="Times New Roman"/>
                <w:color w:val="000000"/>
                <w:sz w:val="27"/>
                <w:szCs w:val="27"/>
              </w:rPr>
              <w:t>Số: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</w:t>
            </w:r>
            <w:r w:rsidR="009600BF">
              <w:rPr>
                <w:rFonts w:ascii="Times New Roman" w:hAnsi="Times New Roman"/>
                <w:b/>
                <w:color w:val="000000"/>
                <w:sz w:val="27"/>
                <w:szCs w:val="27"/>
              </w:rPr>
              <w:t xml:space="preserve">  </w:t>
            </w:r>
            <w:r w:rsidR="00B70AFF">
              <w:rPr>
                <w:rFonts w:ascii="Times New Roman" w:hAnsi="Times New Roman"/>
                <w:b/>
                <w:color w:val="000000"/>
                <w:sz w:val="27"/>
                <w:szCs w:val="27"/>
              </w:rPr>
              <w:t xml:space="preserve">   </w:t>
            </w:r>
            <w:r w:rsidR="009600BF">
              <w:rPr>
                <w:rFonts w:ascii="Times New Roman" w:hAnsi="Times New Roman"/>
                <w:b/>
                <w:color w:val="000000"/>
                <w:sz w:val="27"/>
                <w:szCs w:val="27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7"/>
                <w:szCs w:val="27"/>
              </w:rPr>
              <w:t xml:space="preserve"> </w:t>
            </w:r>
            <w:r w:rsidR="008455F6">
              <w:rPr>
                <w:rFonts w:ascii="Times New Roman" w:hAnsi="Times New Roman"/>
                <w:color w:val="000000"/>
                <w:sz w:val="27"/>
                <w:szCs w:val="27"/>
              </w:rPr>
              <w:t>/202</w:t>
            </w:r>
            <w:r w:rsidR="008D0F57">
              <w:rPr>
                <w:rFonts w:ascii="Times New Roman" w:hAnsi="Times New Roman"/>
                <w:color w:val="000000"/>
                <w:sz w:val="27"/>
                <w:szCs w:val="27"/>
              </w:rPr>
              <w:t>5</w:t>
            </w:r>
            <w:r w:rsidRPr="00C3681C">
              <w:rPr>
                <w:rFonts w:ascii="Times New Roman" w:hAnsi="Times New Roman"/>
                <w:color w:val="000000"/>
                <w:sz w:val="27"/>
                <w:szCs w:val="27"/>
              </w:rPr>
              <w:t>/NQ-HĐND</w:t>
            </w:r>
          </w:p>
        </w:tc>
        <w:tc>
          <w:tcPr>
            <w:tcW w:w="5893" w:type="dxa"/>
          </w:tcPr>
          <w:p w14:paraId="33D5F97D" w14:textId="73663F08" w:rsidR="00641ABE" w:rsidRPr="00C3681C" w:rsidRDefault="009600BF" w:rsidP="00902F5B">
            <w:pPr>
              <w:spacing w:after="0" w:line="240" w:lineRule="auto"/>
              <w:ind w:right="23"/>
              <w:jc w:val="center"/>
              <w:rPr>
                <w:rFonts w:ascii="Times New Roman" w:hAnsi="Times New Roman"/>
                <w:b/>
                <w:i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i/>
                <w:color w:val="000000"/>
                <w:sz w:val="27"/>
                <w:szCs w:val="27"/>
              </w:rPr>
              <w:t xml:space="preserve">Cần Thơ, ngày       tháng     </w:t>
            </w:r>
            <w:r w:rsidR="008455F6">
              <w:rPr>
                <w:rFonts w:ascii="Times New Roman" w:hAnsi="Times New Roman"/>
                <w:i/>
                <w:color w:val="000000"/>
                <w:sz w:val="27"/>
                <w:szCs w:val="27"/>
              </w:rPr>
              <w:t xml:space="preserve">  năm  202</w:t>
            </w:r>
            <w:r w:rsidR="008D0F57">
              <w:rPr>
                <w:rFonts w:ascii="Times New Roman" w:hAnsi="Times New Roman"/>
                <w:i/>
                <w:color w:val="000000"/>
                <w:sz w:val="27"/>
                <w:szCs w:val="27"/>
              </w:rPr>
              <w:t>5</w:t>
            </w:r>
          </w:p>
        </w:tc>
      </w:tr>
    </w:tbl>
    <w:p w14:paraId="18C527F3" w14:textId="77777777" w:rsidR="00641ABE" w:rsidRDefault="00393ED6" w:rsidP="00DD10A8">
      <w:pPr>
        <w:pStyle w:val="Heading3"/>
        <w:spacing w:after="0" w:line="240" w:lineRule="auto"/>
        <w:jc w:val="center"/>
        <w:rPr>
          <w:sz w:val="27"/>
          <w:szCs w:val="27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4DE0851" wp14:editId="24C174C2">
                <wp:simplePos x="0" y="0"/>
                <wp:positionH relativeFrom="column">
                  <wp:posOffset>-70485</wp:posOffset>
                </wp:positionH>
                <wp:positionV relativeFrom="paragraph">
                  <wp:posOffset>31115</wp:posOffset>
                </wp:positionV>
                <wp:extent cx="914400" cy="332105"/>
                <wp:effectExtent l="0" t="0" r="19050" b="1079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D1F5A" w14:textId="59FE40D4" w:rsidR="00C85C30" w:rsidRPr="008D0F57" w:rsidRDefault="008D0F57" w:rsidP="008D0F5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r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 xml:space="preserve">DỰ </w:t>
                            </w:r>
                            <w:r w:rsidR="00C85C30" w:rsidRPr="008D0F57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>THẢO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DE085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.55pt;margin-top:2.45pt;width:1in;height:26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">
                <v:textbox>
                  <w:txbxContent>
                    <w:p w14:paraId="18FD1F5A" w14:textId="59FE40D4" w:rsidR="00C85C30" w:rsidRPr="008D0F57" w:rsidRDefault="008D0F57" w:rsidP="008D0F57">
                      <w:pPr>
                        <w:jc w:val="center"/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 xml:space="preserve">DỰ </w:t>
                      </w:r>
                      <w:r w:rsidR="00C85C30" w:rsidRPr="008D0F57"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>THẢO</w:t>
                      </w:r>
                    </w:p>
                  </w:txbxContent>
                </v:textbox>
              </v:shape>
            </w:pict>
          </mc:Fallback>
        </mc:AlternateContent>
      </w:r>
    </w:p>
    <w:p w14:paraId="5E9A5C9C" w14:textId="77777777" w:rsidR="0003542E" w:rsidRPr="007E7B81" w:rsidRDefault="00EA73B7" w:rsidP="003001FB">
      <w:pPr>
        <w:pStyle w:val="Heading3"/>
        <w:spacing w:before="240" w:after="0" w:line="240" w:lineRule="auto"/>
        <w:jc w:val="center"/>
        <w:rPr>
          <w:sz w:val="27"/>
          <w:szCs w:val="27"/>
        </w:rPr>
      </w:pPr>
      <w:r w:rsidRPr="007E7B81">
        <w:rPr>
          <w:sz w:val="27"/>
          <w:szCs w:val="27"/>
        </w:rPr>
        <w:t>NGHỊ QUYẾT</w:t>
      </w:r>
    </w:p>
    <w:p w14:paraId="3F3A3840" w14:textId="77777777" w:rsidR="001A704D" w:rsidRDefault="00DE0CD4" w:rsidP="001A704D">
      <w:pPr>
        <w:spacing w:after="0" w:line="240" w:lineRule="auto"/>
        <w:jc w:val="center"/>
        <w:rPr>
          <w:rFonts w:ascii="Times New Roman" w:hAnsi="Times New Roman"/>
          <w:b/>
          <w:sz w:val="28"/>
          <w:lang w:val="vi-VN"/>
        </w:rPr>
      </w:pPr>
      <w:r>
        <w:rPr>
          <w:rFonts w:ascii="Times New Roman" w:hAnsi="Times New Roman"/>
          <w:b/>
          <w:sz w:val="27"/>
          <w:szCs w:val="27"/>
        </w:rPr>
        <w:t>Q</w:t>
      </w:r>
      <w:r w:rsidR="009600BF" w:rsidRPr="001B0CC5">
        <w:rPr>
          <w:rFonts w:ascii="Times New Roman" w:hAnsi="Times New Roman"/>
          <w:b/>
          <w:sz w:val="27"/>
          <w:szCs w:val="27"/>
        </w:rPr>
        <w:t xml:space="preserve">uy định </w:t>
      </w:r>
      <w:r w:rsidR="003D21EB" w:rsidRPr="001B0CC5">
        <w:rPr>
          <w:rFonts w:ascii="Times New Roman" w:hAnsi="Times New Roman"/>
          <w:b/>
          <w:sz w:val="27"/>
          <w:szCs w:val="27"/>
        </w:rPr>
        <w:t xml:space="preserve">phân cấp nguồn thu, </w:t>
      </w:r>
      <w:r w:rsidR="001A704D" w:rsidRPr="001A704D">
        <w:rPr>
          <w:rFonts w:ascii="Times New Roman" w:hAnsi="Times New Roman"/>
          <w:b/>
          <w:sz w:val="28"/>
        </w:rPr>
        <w:t xml:space="preserve">tỷ lệ phần trăm (%) </w:t>
      </w:r>
      <w:r w:rsidR="001A704D" w:rsidRPr="001A704D">
        <w:rPr>
          <w:rFonts w:ascii="Times New Roman" w:hAnsi="Times New Roman"/>
          <w:b/>
          <w:sz w:val="28"/>
          <w:lang w:val="vi-VN"/>
        </w:rPr>
        <w:t xml:space="preserve">các khoản thu và </w:t>
      </w:r>
    </w:p>
    <w:p w14:paraId="3C70507B" w14:textId="77777777" w:rsidR="001A704D" w:rsidRDefault="001A704D" w:rsidP="001A70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A704D">
        <w:rPr>
          <w:rFonts w:ascii="Times New Roman" w:hAnsi="Times New Roman"/>
          <w:b/>
          <w:sz w:val="28"/>
        </w:rPr>
        <w:t xml:space="preserve">nhiệm vụ chi </w:t>
      </w:r>
      <w:r w:rsidRPr="001A704D">
        <w:rPr>
          <w:rFonts w:ascii="Times New Roman" w:hAnsi="Times New Roman"/>
          <w:b/>
          <w:sz w:val="28"/>
          <w:lang w:val="vi-VN"/>
        </w:rPr>
        <w:t>giữa ngân sách cấp thành phố và ngân sách cấp xã</w:t>
      </w:r>
      <w:r w:rsidRPr="001A704D">
        <w:rPr>
          <w:rFonts w:ascii="Times New Roman" w:hAnsi="Times New Roman"/>
          <w:b/>
          <w:sz w:val="28"/>
        </w:rPr>
        <w:t xml:space="preserve"> </w:t>
      </w:r>
    </w:p>
    <w:p w14:paraId="51DF0377" w14:textId="47B9C2BB" w:rsidR="001A704D" w:rsidRPr="001A704D" w:rsidRDefault="001A704D" w:rsidP="001A70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A704D">
        <w:rPr>
          <w:rFonts w:ascii="Times New Roman" w:hAnsi="Times New Roman"/>
          <w:b/>
          <w:sz w:val="28"/>
        </w:rPr>
        <w:t>trên địa bàn thành phố</w:t>
      </w:r>
      <w:r w:rsidRPr="001A704D">
        <w:rPr>
          <w:rFonts w:ascii="Times New Roman" w:hAnsi="Times New Roman"/>
          <w:b/>
          <w:sz w:val="28"/>
          <w:lang w:val="vi-VN"/>
        </w:rPr>
        <w:t xml:space="preserve"> Cần Thơ</w:t>
      </w:r>
    </w:p>
    <w:p w14:paraId="44C0DC06" w14:textId="1962ADF7" w:rsidR="00D45BC9" w:rsidRDefault="00D800C2" w:rsidP="001A704D">
      <w:pPr>
        <w:spacing w:after="0" w:line="240" w:lineRule="auto"/>
        <w:jc w:val="center"/>
        <w:rPr>
          <w:sz w:val="27"/>
          <w:szCs w:val="27"/>
        </w:rPr>
      </w:pPr>
      <w:r w:rsidRPr="007E7B81">
        <w:rPr>
          <w:noProof/>
          <w:sz w:val="27"/>
          <w:szCs w:val="27"/>
          <w:lang w:val="en-GB" w:eastAsia="en-GB"/>
        </w:rPr>
        <mc:AlternateContent>
          <mc:Choice Requires="wps">
            <w:drawing>
              <wp:anchor distT="4294967294" distB="4294967294" distL="114300" distR="114300" simplePos="0" relativeHeight="251656192" behindDoc="0" locked="0" layoutInCell="0" allowOverlap="1" wp14:anchorId="1FE0E8C6" wp14:editId="4D229370">
                <wp:simplePos x="0" y="0"/>
                <wp:positionH relativeFrom="margin">
                  <wp:posOffset>1990090</wp:posOffset>
                </wp:positionH>
                <wp:positionV relativeFrom="paragraph">
                  <wp:posOffset>44450</wp:posOffset>
                </wp:positionV>
                <wp:extent cx="2019300" cy="0"/>
                <wp:effectExtent l="0" t="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8BDCB2" id="Straight Connector 4" o:spid="_x0000_s1026" style="position:absolute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156.7pt,3.5pt" to="315.7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Kk5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" o:allowincell="f">
                <w10:wrap anchorx="margin"/>
              </v:line>
            </w:pict>
          </mc:Fallback>
        </mc:AlternateContent>
      </w:r>
    </w:p>
    <w:p w14:paraId="35C5B4DC" w14:textId="5DC54EE1" w:rsidR="00EA73B7" w:rsidRPr="003001FB" w:rsidRDefault="00786244" w:rsidP="003001FB">
      <w:pPr>
        <w:pStyle w:val="Bodytext21"/>
        <w:shd w:val="clear" w:color="auto" w:fill="auto"/>
        <w:spacing w:line="360" w:lineRule="exact"/>
        <w:ind w:firstLine="567"/>
        <w:rPr>
          <w:rStyle w:val="Bodytext20"/>
          <w:i/>
          <w:color w:val="000000"/>
          <w:sz w:val="28"/>
          <w:szCs w:val="28"/>
          <w:lang w:val="en-US" w:eastAsia="vi-VN"/>
        </w:rPr>
      </w:pPr>
      <w:r w:rsidRPr="003001FB">
        <w:rPr>
          <w:rStyle w:val="Bodytext20"/>
          <w:i/>
          <w:color w:val="000000"/>
          <w:sz w:val="28"/>
          <w:szCs w:val="28"/>
          <w:lang w:eastAsia="vi-VN"/>
        </w:rPr>
        <w:t xml:space="preserve">Căn cứ Luật Tổ chức chính </w:t>
      </w:r>
      <w:r w:rsidR="001F081B" w:rsidRPr="003001FB">
        <w:rPr>
          <w:rStyle w:val="Bodytext20"/>
          <w:i/>
          <w:color w:val="000000"/>
          <w:sz w:val="28"/>
          <w:szCs w:val="28"/>
          <w:lang w:eastAsia="vi-VN"/>
        </w:rPr>
        <w:t xml:space="preserve">quyền địa phương </w:t>
      </w:r>
      <w:r w:rsidR="007C17BD" w:rsidRPr="003001FB">
        <w:rPr>
          <w:rStyle w:val="Bodytext20"/>
          <w:i/>
          <w:color w:val="000000"/>
          <w:sz w:val="28"/>
          <w:szCs w:val="28"/>
          <w:lang w:val="vi-VN" w:eastAsia="vi-VN"/>
        </w:rPr>
        <w:t>số 72/2025/QH15</w:t>
      </w:r>
      <w:r w:rsidRPr="003001FB">
        <w:rPr>
          <w:rStyle w:val="Bodytext20"/>
          <w:i/>
          <w:color w:val="000000"/>
          <w:sz w:val="28"/>
          <w:szCs w:val="28"/>
          <w:lang w:eastAsia="vi-VN"/>
        </w:rPr>
        <w:t>;</w:t>
      </w:r>
      <w:r w:rsidR="00234F38" w:rsidRPr="003001FB">
        <w:rPr>
          <w:rStyle w:val="Bodytext20"/>
          <w:i/>
          <w:color w:val="000000"/>
          <w:sz w:val="28"/>
          <w:szCs w:val="28"/>
          <w:lang w:val="en-US" w:eastAsia="vi-VN"/>
        </w:rPr>
        <w:t xml:space="preserve"> </w:t>
      </w:r>
    </w:p>
    <w:p w14:paraId="0FA95C15" w14:textId="0252FA78" w:rsidR="006B4A58" w:rsidRDefault="006B4A58" w:rsidP="003001FB">
      <w:pPr>
        <w:pStyle w:val="BodyText"/>
        <w:spacing w:before="120" w:after="0" w:line="360" w:lineRule="exact"/>
        <w:ind w:firstLine="567"/>
        <w:jc w:val="both"/>
        <w:rPr>
          <w:rStyle w:val="Bodytext20"/>
          <w:i/>
          <w:color w:val="000000"/>
          <w:sz w:val="28"/>
          <w:szCs w:val="28"/>
          <w:lang w:eastAsia="vi-VN"/>
        </w:rPr>
      </w:pPr>
      <w:r>
        <w:rPr>
          <w:rStyle w:val="Bodytext20"/>
          <w:i/>
          <w:color w:val="000000"/>
          <w:sz w:val="28"/>
          <w:szCs w:val="28"/>
          <w:lang w:eastAsia="vi-VN"/>
        </w:rPr>
        <w:t xml:space="preserve">Căn cứ </w:t>
      </w:r>
      <w:r w:rsidRPr="006B4A58">
        <w:rPr>
          <w:rStyle w:val="Bodytext20"/>
          <w:i/>
          <w:color w:val="000000"/>
          <w:sz w:val="28"/>
          <w:szCs w:val="28"/>
          <w:lang w:eastAsia="vi-VN"/>
        </w:rPr>
        <w:t>Luật Ban hành v</w:t>
      </w:r>
      <w:r w:rsidRPr="006B4A58">
        <w:rPr>
          <w:rStyle w:val="Bodytext20"/>
          <w:rFonts w:hint="eastAsia"/>
          <w:i/>
          <w:color w:val="000000"/>
          <w:sz w:val="28"/>
          <w:szCs w:val="28"/>
          <w:lang w:eastAsia="vi-VN"/>
        </w:rPr>
        <w:t>ă</w:t>
      </w:r>
      <w:r w:rsidRPr="006B4A58">
        <w:rPr>
          <w:rStyle w:val="Bodytext20"/>
          <w:i/>
          <w:color w:val="000000"/>
          <w:sz w:val="28"/>
          <w:szCs w:val="28"/>
          <w:lang w:eastAsia="vi-VN"/>
        </w:rPr>
        <w:t xml:space="preserve">n bản quy phạm pháp luật số 64/2025/QH15; Luật sửa </w:t>
      </w:r>
      <w:r w:rsidRPr="006B4A58">
        <w:rPr>
          <w:rStyle w:val="Bodytext20"/>
          <w:rFonts w:hint="eastAsia"/>
          <w:i/>
          <w:color w:val="000000"/>
          <w:sz w:val="28"/>
          <w:szCs w:val="28"/>
          <w:lang w:eastAsia="vi-VN"/>
        </w:rPr>
        <w:t>đ</w:t>
      </w:r>
      <w:r w:rsidRPr="006B4A58">
        <w:rPr>
          <w:rStyle w:val="Bodytext20"/>
          <w:i/>
          <w:color w:val="000000"/>
          <w:sz w:val="28"/>
          <w:szCs w:val="28"/>
          <w:lang w:eastAsia="vi-VN"/>
        </w:rPr>
        <w:t xml:space="preserve">ổi, bổ sung một số </w:t>
      </w:r>
      <w:r w:rsidRPr="006B4A58">
        <w:rPr>
          <w:rStyle w:val="Bodytext20"/>
          <w:rFonts w:hint="eastAsia"/>
          <w:i/>
          <w:color w:val="000000"/>
          <w:sz w:val="28"/>
          <w:szCs w:val="28"/>
          <w:lang w:eastAsia="vi-VN"/>
        </w:rPr>
        <w:t>đ</w:t>
      </w:r>
      <w:r w:rsidRPr="006B4A58">
        <w:rPr>
          <w:rStyle w:val="Bodytext20"/>
          <w:i/>
          <w:color w:val="000000"/>
          <w:sz w:val="28"/>
          <w:szCs w:val="28"/>
          <w:lang w:eastAsia="vi-VN"/>
        </w:rPr>
        <w:t>iều của Luật ban hành v</w:t>
      </w:r>
      <w:r w:rsidRPr="006B4A58">
        <w:rPr>
          <w:rStyle w:val="Bodytext20"/>
          <w:rFonts w:hint="eastAsia"/>
          <w:i/>
          <w:color w:val="000000"/>
          <w:sz w:val="28"/>
          <w:szCs w:val="28"/>
          <w:lang w:eastAsia="vi-VN"/>
        </w:rPr>
        <w:t>ă</w:t>
      </w:r>
      <w:r w:rsidRPr="006B4A58">
        <w:rPr>
          <w:rStyle w:val="Bodytext20"/>
          <w:i/>
          <w:color w:val="000000"/>
          <w:sz w:val="28"/>
          <w:szCs w:val="28"/>
          <w:lang w:eastAsia="vi-VN"/>
        </w:rPr>
        <w:t>n bản quy phạm pháp luật số 87/2025/QH15</w:t>
      </w:r>
      <w:r>
        <w:rPr>
          <w:rStyle w:val="Bodytext20"/>
          <w:i/>
          <w:color w:val="000000"/>
          <w:sz w:val="28"/>
          <w:szCs w:val="28"/>
          <w:lang w:eastAsia="vi-VN"/>
        </w:rPr>
        <w:t>;</w:t>
      </w:r>
    </w:p>
    <w:p w14:paraId="445F8950" w14:textId="7E4D660C" w:rsidR="00891B48" w:rsidRPr="00891B48" w:rsidRDefault="00891B48" w:rsidP="00891B48">
      <w:pPr>
        <w:pStyle w:val="Bodytext21"/>
        <w:shd w:val="clear" w:color="auto" w:fill="auto"/>
        <w:spacing w:line="360" w:lineRule="exact"/>
        <w:ind w:firstLine="567"/>
        <w:rPr>
          <w:rStyle w:val="Bodytext20"/>
          <w:i/>
          <w:color w:val="000000"/>
          <w:sz w:val="28"/>
          <w:szCs w:val="28"/>
          <w:lang w:val="en-US" w:eastAsia="vi-VN"/>
        </w:rPr>
      </w:pPr>
      <w:r w:rsidRPr="003001FB">
        <w:rPr>
          <w:rStyle w:val="Bodytext20"/>
          <w:i/>
          <w:color w:val="000000"/>
          <w:sz w:val="28"/>
          <w:szCs w:val="28"/>
          <w:lang w:eastAsia="vi-VN"/>
        </w:rPr>
        <w:t xml:space="preserve">Căn cứ Luật Ngân sách nhà nước </w:t>
      </w:r>
      <w:r w:rsidRPr="003001FB">
        <w:rPr>
          <w:rStyle w:val="Bodytext20"/>
          <w:i/>
          <w:color w:val="000000"/>
          <w:sz w:val="28"/>
          <w:szCs w:val="28"/>
          <w:lang w:val="vi-VN" w:eastAsia="vi-VN"/>
        </w:rPr>
        <w:t>số 89/2025/QH15;</w:t>
      </w:r>
    </w:p>
    <w:p w14:paraId="215AC72A" w14:textId="082BB41C" w:rsidR="00B0466B" w:rsidRPr="003001FB" w:rsidRDefault="00D45BC9" w:rsidP="003001FB">
      <w:pPr>
        <w:pStyle w:val="BodyText"/>
        <w:spacing w:before="120" w:after="0" w:line="360" w:lineRule="exact"/>
        <w:ind w:firstLine="567"/>
        <w:jc w:val="both"/>
        <w:rPr>
          <w:i/>
          <w:spacing w:val="-4"/>
          <w:szCs w:val="28"/>
        </w:rPr>
      </w:pPr>
      <w:r w:rsidRPr="003001FB">
        <w:rPr>
          <w:i/>
          <w:spacing w:val="-4"/>
          <w:szCs w:val="28"/>
        </w:rPr>
        <w:t>X</w:t>
      </w:r>
      <w:r w:rsidR="00EA73B7" w:rsidRPr="003001FB">
        <w:rPr>
          <w:i/>
          <w:spacing w:val="-4"/>
          <w:szCs w:val="28"/>
        </w:rPr>
        <w:t>ét Tờ trình số</w:t>
      </w:r>
      <w:r w:rsidR="009600BF" w:rsidRPr="003001FB">
        <w:rPr>
          <w:i/>
          <w:spacing w:val="-4"/>
          <w:szCs w:val="28"/>
        </w:rPr>
        <w:t xml:space="preserve"> </w:t>
      </w:r>
      <w:r w:rsidR="006620EE" w:rsidRPr="003001FB">
        <w:rPr>
          <w:i/>
          <w:spacing w:val="-4"/>
          <w:szCs w:val="28"/>
        </w:rPr>
        <w:t xml:space="preserve">      </w:t>
      </w:r>
      <w:r w:rsidR="00EA73B7" w:rsidRPr="003001FB">
        <w:rPr>
          <w:i/>
          <w:spacing w:val="-4"/>
          <w:szCs w:val="28"/>
        </w:rPr>
        <w:t xml:space="preserve"> /TTr-UBND ngày</w:t>
      </w:r>
      <w:r w:rsidR="009600BF" w:rsidRPr="003001FB">
        <w:rPr>
          <w:i/>
          <w:spacing w:val="-4"/>
          <w:szCs w:val="28"/>
        </w:rPr>
        <w:t xml:space="preserve"> </w:t>
      </w:r>
      <w:r w:rsidR="006620EE" w:rsidRPr="003001FB">
        <w:rPr>
          <w:i/>
          <w:spacing w:val="-4"/>
          <w:szCs w:val="28"/>
        </w:rPr>
        <w:t xml:space="preserve">     </w:t>
      </w:r>
      <w:r w:rsidR="009600BF" w:rsidRPr="003001FB">
        <w:rPr>
          <w:i/>
          <w:spacing w:val="-4"/>
          <w:szCs w:val="28"/>
        </w:rPr>
        <w:t xml:space="preserve"> </w:t>
      </w:r>
      <w:r w:rsidR="00EA73B7" w:rsidRPr="003001FB">
        <w:rPr>
          <w:i/>
          <w:spacing w:val="-4"/>
          <w:szCs w:val="28"/>
        </w:rPr>
        <w:t>tháng</w:t>
      </w:r>
      <w:r w:rsidR="006620EE" w:rsidRPr="003001FB">
        <w:rPr>
          <w:i/>
          <w:spacing w:val="-4"/>
          <w:szCs w:val="28"/>
        </w:rPr>
        <w:t xml:space="preserve">     </w:t>
      </w:r>
      <w:r w:rsidR="00293747" w:rsidRPr="003001FB">
        <w:rPr>
          <w:i/>
          <w:spacing w:val="-4"/>
          <w:szCs w:val="28"/>
        </w:rPr>
        <w:t xml:space="preserve"> </w:t>
      </w:r>
      <w:r w:rsidR="006620EE" w:rsidRPr="003001FB">
        <w:rPr>
          <w:i/>
          <w:spacing w:val="-4"/>
          <w:szCs w:val="28"/>
        </w:rPr>
        <w:t>năm 2025</w:t>
      </w:r>
      <w:r w:rsidR="00EA73B7" w:rsidRPr="003001FB">
        <w:rPr>
          <w:i/>
          <w:spacing w:val="-4"/>
          <w:szCs w:val="28"/>
        </w:rPr>
        <w:t xml:space="preserve"> của Ủy ban nhân dân thành phố </w:t>
      </w:r>
      <w:r w:rsidR="00EC3771" w:rsidRPr="003001FB">
        <w:rPr>
          <w:i/>
          <w:spacing w:val="-4"/>
          <w:szCs w:val="28"/>
          <w:lang w:val="vi-VN"/>
        </w:rPr>
        <w:t>dự thảo</w:t>
      </w:r>
      <w:r w:rsidR="00996DBE" w:rsidRPr="003001FB">
        <w:rPr>
          <w:i/>
          <w:spacing w:val="-4"/>
          <w:szCs w:val="28"/>
        </w:rPr>
        <w:t xml:space="preserve"> Nghị quy</w:t>
      </w:r>
      <w:r w:rsidR="00AE76BA" w:rsidRPr="003001FB">
        <w:rPr>
          <w:i/>
          <w:spacing w:val="-4"/>
          <w:szCs w:val="28"/>
        </w:rPr>
        <w:t>ết</w:t>
      </w:r>
      <w:r w:rsidR="00793398" w:rsidRPr="003001FB">
        <w:rPr>
          <w:i/>
          <w:spacing w:val="-4"/>
          <w:szCs w:val="28"/>
        </w:rPr>
        <w:t xml:space="preserve"> </w:t>
      </w:r>
      <w:r w:rsidR="00EC3771" w:rsidRPr="003001FB">
        <w:rPr>
          <w:i/>
          <w:spacing w:val="-4"/>
          <w:szCs w:val="28"/>
        </w:rPr>
        <w:t>q</w:t>
      </w:r>
      <w:r w:rsidR="00A84CC0" w:rsidRPr="003001FB">
        <w:rPr>
          <w:i/>
          <w:spacing w:val="-4"/>
          <w:szCs w:val="28"/>
        </w:rPr>
        <w:t xml:space="preserve">uy định </w:t>
      </w:r>
      <w:r w:rsidR="00EA73B7" w:rsidRPr="003001FB">
        <w:rPr>
          <w:i/>
          <w:spacing w:val="-4"/>
          <w:szCs w:val="28"/>
        </w:rPr>
        <w:t xml:space="preserve">phân cấp nguồn thu, </w:t>
      </w:r>
      <w:r w:rsidR="001A704D" w:rsidRPr="003001FB">
        <w:rPr>
          <w:i/>
          <w:spacing w:val="-4"/>
          <w:szCs w:val="28"/>
        </w:rPr>
        <w:t>tỷ lệ phần tr</w:t>
      </w:r>
      <w:r w:rsidR="001A704D" w:rsidRPr="003001FB">
        <w:rPr>
          <w:rFonts w:hint="eastAsia"/>
          <w:i/>
          <w:spacing w:val="-4"/>
          <w:szCs w:val="28"/>
        </w:rPr>
        <w:t>ă</w:t>
      </w:r>
      <w:r w:rsidR="001A704D" w:rsidRPr="003001FB">
        <w:rPr>
          <w:i/>
          <w:spacing w:val="-4"/>
          <w:szCs w:val="28"/>
        </w:rPr>
        <w:t xml:space="preserve">m (%) các khoản thu và nhiệm vụ chi giữa ngân sách cấp thành phố và ngân sách cấp xã trên </w:t>
      </w:r>
      <w:r w:rsidR="001A704D" w:rsidRPr="003001FB">
        <w:rPr>
          <w:rFonts w:hint="eastAsia"/>
          <w:i/>
          <w:spacing w:val="-4"/>
          <w:szCs w:val="28"/>
        </w:rPr>
        <w:t>đ</w:t>
      </w:r>
      <w:r w:rsidR="001A704D" w:rsidRPr="003001FB">
        <w:rPr>
          <w:i/>
          <w:spacing w:val="-4"/>
          <w:szCs w:val="28"/>
        </w:rPr>
        <w:t>ịa bàn thành phố Cần Th</w:t>
      </w:r>
      <w:r w:rsidR="001A704D" w:rsidRPr="003001FB">
        <w:rPr>
          <w:rFonts w:hint="eastAsia"/>
          <w:i/>
          <w:spacing w:val="-4"/>
          <w:szCs w:val="28"/>
        </w:rPr>
        <w:t>ơ</w:t>
      </w:r>
      <w:r w:rsidR="00EA73B7" w:rsidRPr="003001FB">
        <w:rPr>
          <w:i/>
          <w:spacing w:val="-4"/>
          <w:szCs w:val="28"/>
        </w:rPr>
        <w:t xml:space="preserve">; Báo cáo thẩm tra của Ban </w:t>
      </w:r>
      <w:r w:rsidR="00996DBE" w:rsidRPr="003001FB">
        <w:rPr>
          <w:i/>
          <w:spacing w:val="-4"/>
          <w:szCs w:val="28"/>
        </w:rPr>
        <w:t>K</w:t>
      </w:r>
      <w:r w:rsidR="00EA73B7" w:rsidRPr="003001FB">
        <w:rPr>
          <w:i/>
          <w:spacing w:val="-4"/>
          <w:szCs w:val="28"/>
        </w:rPr>
        <w:t xml:space="preserve">inh tế </w:t>
      </w:r>
      <w:r w:rsidR="00293747" w:rsidRPr="003001FB">
        <w:rPr>
          <w:i/>
          <w:spacing w:val="-4"/>
          <w:szCs w:val="28"/>
        </w:rPr>
        <w:t xml:space="preserve">- </w:t>
      </w:r>
      <w:r w:rsidR="00996DBE" w:rsidRPr="003001FB">
        <w:rPr>
          <w:i/>
          <w:spacing w:val="-4"/>
          <w:szCs w:val="28"/>
        </w:rPr>
        <w:t>N</w:t>
      </w:r>
      <w:r w:rsidR="00EA73B7" w:rsidRPr="003001FB">
        <w:rPr>
          <w:i/>
          <w:spacing w:val="-4"/>
          <w:szCs w:val="28"/>
        </w:rPr>
        <w:t>gân sách</w:t>
      </w:r>
      <w:r w:rsidR="00147B85" w:rsidRPr="003001FB">
        <w:rPr>
          <w:i/>
          <w:spacing w:val="-4"/>
          <w:szCs w:val="28"/>
          <w:lang w:val="vi-VN"/>
        </w:rPr>
        <w:t xml:space="preserve"> Hội đồng nhân dân thành phố</w:t>
      </w:r>
      <w:r w:rsidR="00EA73B7" w:rsidRPr="003001FB">
        <w:rPr>
          <w:i/>
          <w:spacing w:val="-4"/>
          <w:szCs w:val="28"/>
        </w:rPr>
        <w:t>; ý kiến thảo luận của đại b</w:t>
      </w:r>
      <w:r w:rsidR="00184E9B" w:rsidRPr="003001FB">
        <w:rPr>
          <w:i/>
          <w:spacing w:val="-4"/>
          <w:szCs w:val="28"/>
        </w:rPr>
        <w:t>iểu Hội đồng nhân dân</w:t>
      </w:r>
      <w:r w:rsidR="00147B85" w:rsidRPr="003001FB">
        <w:rPr>
          <w:i/>
          <w:spacing w:val="-4"/>
          <w:szCs w:val="28"/>
          <w:lang w:val="vi-VN"/>
        </w:rPr>
        <w:t xml:space="preserve"> thành phố</w:t>
      </w:r>
      <w:r w:rsidR="00184E9B" w:rsidRPr="003001FB">
        <w:rPr>
          <w:i/>
          <w:spacing w:val="-4"/>
          <w:szCs w:val="28"/>
        </w:rPr>
        <w:t xml:space="preserve"> </w:t>
      </w:r>
      <w:r w:rsidR="00403732" w:rsidRPr="003001FB">
        <w:rPr>
          <w:i/>
          <w:spacing w:val="-4"/>
          <w:szCs w:val="28"/>
        </w:rPr>
        <w:t>tại kỳ họp;</w:t>
      </w:r>
    </w:p>
    <w:p w14:paraId="3297611D" w14:textId="798094A4" w:rsidR="0030012F" w:rsidRPr="003001FB" w:rsidRDefault="00403732" w:rsidP="003001FB">
      <w:pPr>
        <w:pStyle w:val="BodyText"/>
        <w:spacing w:before="120" w:after="0" w:line="360" w:lineRule="exact"/>
        <w:ind w:firstLine="567"/>
        <w:jc w:val="both"/>
        <w:rPr>
          <w:i/>
          <w:spacing w:val="-4"/>
          <w:szCs w:val="28"/>
        </w:rPr>
      </w:pPr>
      <w:r w:rsidRPr="003001FB">
        <w:rPr>
          <w:i/>
          <w:spacing w:val="-4"/>
          <w:szCs w:val="28"/>
        </w:rPr>
        <w:t xml:space="preserve">Hội đồng nhân </w:t>
      </w:r>
      <w:r w:rsidR="00793398" w:rsidRPr="003001FB">
        <w:rPr>
          <w:i/>
          <w:spacing w:val="-4"/>
          <w:szCs w:val="28"/>
        </w:rPr>
        <w:t>dân ban hành Nghị quyết</w:t>
      </w:r>
      <w:r w:rsidR="008F3001" w:rsidRPr="003001FB">
        <w:rPr>
          <w:i/>
          <w:spacing w:val="-4"/>
          <w:szCs w:val="28"/>
        </w:rPr>
        <w:t xml:space="preserve"> q</w:t>
      </w:r>
      <w:r w:rsidR="00A61445" w:rsidRPr="003001FB">
        <w:rPr>
          <w:i/>
          <w:spacing w:val="-4"/>
          <w:szCs w:val="28"/>
        </w:rPr>
        <w:t>uy định</w:t>
      </w:r>
      <w:r w:rsidRPr="003001FB">
        <w:rPr>
          <w:i/>
          <w:spacing w:val="-4"/>
          <w:szCs w:val="28"/>
        </w:rPr>
        <w:t xml:space="preserve"> </w:t>
      </w:r>
      <w:r w:rsidR="007C2EBB" w:rsidRPr="003001FB">
        <w:rPr>
          <w:i/>
          <w:spacing w:val="-4"/>
          <w:szCs w:val="28"/>
        </w:rPr>
        <w:t>phân cấp nguồn thu, tỷ lệ phần tr</w:t>
      </w:r>
      <w:r w:rsidR="007C2EBB" w:rsidRPr="003001FB">
        <w:rPr>
          <w:rFonts w:hint="eastAsia"/>
          <w:i/>
          <w:spacing w:val="-4"/>
          <w:szCs w:val="28"/>
        </w:rPr>
        <w:t>ă</w:t>
      </w:r>
      <w:r w:rsidR="007C2EBB" w:rsidRPr="003001FB">
        <w:rPr>
          <w:i/>
          <w:spacing w:val="-4"/>
          <w:szCs w:val="28"/>
        </w:rPr>
        <w:t xml:space="preserve">m (%) các khoản thu và nhiệm vụ chi giữa ngân sách cấp thành phố và ngân sách cấp xã trên </w:t>
      </w:r>
      <w:r w:rsidR="007C2EBB" w:rsidRPr="003001FB">
        <w:rPr>
          <w:rFonts w:hint="eastAsia"/>
          <w:i/>
          <w:spacing w:val="-4"/>
          <w:szCs w:val="28"/>
        </w:rPr>
        <w:t>đ</w:t>
      </w:r>
      <w:r w:rsidR="007C2EBB" w:rsidRPr="003001FB">
        <w:rPr>
          <w:i/>
          <w:spacing w:val="-4"/>
          <w:szCs w:val="28"/>
        </w:rPr>
        <w:t>ịa bàn thành phố Cần Th</w:t>
      </w:r>
      <w:r w:rsidR="007C2EBB" w:rsidRPr="003001FB">
        <w:rPr>
          <w:rFonts w:hint="eastAsia"/>
          <w:i/>
          <w:spacing w:val="-4"/>
          <w:szCs w:val="28"/>
        </w:rPr>
        <w:t>ơ</w:t>
      </w:r>
      <w:r w:rsidR="008F3001" w:rsidRPr="003001FB">
        <w:rPr>
          <w:i/>
          <w:spacing w:val="-4"/>
          <w:szCs w:val="28"/>
        </w:rPr>
        <w:t>.</w:t>
      </w:r>
    </w:p>
    <w:p w14:paraId="4BAA9886" w14:textId="77777777" w:rsidR="00793398" w:rsidRPr="003001FB" w:rsidRDefault="00793398" w:rsidP="003001F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8640"/>
        </w:tabs>
        <w:spacing w:before="120" w:after="0"/>
        <w:ind w:firstLine="567"/>
        <w:rPr>
          <w:rFonts w:ascii="Times New Roman" w:hAnsi="Times New Roman"/>
          <w:b/>
          <w:spacing w:val="-4"/>
          <w:sz w:val="28"/>
          <w:szCs w:val="28"/>
        </w:rPr>
      </w:pPr>
      <w:r w:rsidRPr="003001FB">
        <w:rPr>
          <w:rFonts w:ascii="Times New Roman" w:hAnsi="Times New Roman"/>
          <w:b/>
          <w:spacing w:val="-4"/>
          <w:sz w:val="28"/>
          <w:szCs w:val="28"/>
        </w:rPr>
        <w:t>Điều 1. Phạm vi điều chỉnh</w:t>
      </w:r>
    </w:p>
    <w:p w14:paraId="6AAA3640" w14:textId="68DF64D6" w:rsidR="00793398" w:rsidRPr="003001FB" w:rsidRDefault="00793398" w:rsidP="003001F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8640"/>
        </w:tabs>
        <w:spacing w:before="120" w:after="0"/>
        <w:ind w:firstLine="567"/>
        <w:rPr>
          <w:rFonts w:ascii="Times New Roman" w:hAnsi="Times New Roman"/>
          <w:sz w:val="28"/>
          <w:szCs w:val="28"/>
        </w:rPr>
      </w:pPr>
      <w:r w:rsidRPr="003001FB">
        <w:rPr>
          <w:rFonts w:ascii="Times New Roman" w:hAnsi="Times New Roman"/>
          <w:sz w:val="28"/>
          <w:szCs w:val="28"/>
        </w:rPr>
        <w:t xml:space="preserve">Quy định </w:t>
      </w:r>
      <w:r w:rsidR="007C2EBB" w:rsidRPr="003001FB">
        <w:rPr>
          <w:rFonts w:ascii="Times New Roman" w:hAnsi="Times New Roman"/>
          <w:sz w:val="28"/>
          <w:szCs w:val="28"/>
        </w:rPr>
        <w:t>phân cấp nguồn thu, tỷ lệ phần tr</w:t>
      </w:r>
      <w:r w:rsidR="007C2EBB" w:rsidRPr="003001FB">
        <w:rPr>
          <w:rFonts w:ascii="Times New Roman" w:hAnsi="Times New Roman" w:hint="eastAsia"/>
          <w:sz w:val="28"/>
          <w:szCs w:val="28"/>
        </w:rPr>
        <w:t>ă</w:t>
      </w:r>
      <w:r w:rsidR="007C2EBB" w:rsidRPr="003001FB">
        <w:rPr>
          <w:rFonts w:ascii="Times New Roman" w:hAnsi="Times New Roman"/>
          <w:sz w:val="28"/>
          <w:szCs w:val="28"/>
        </w:rPr>
        <w:t xml:space="preserve">m (%) các khoản thu và nhiệm vụ chi giữa ngân sách cấp thành phố và ngân sách cấp xã trên </w:t>
      </w:r>
      <w:r w:rsidR="007C2EBB" w:rsidRPr="003001FB">
        <w:rPr>
          <w:rFonts w:ascii="Times New Roman" w:hAnsi="Times New Roman" w:hint="eastAsia"/>
          <w:sz w:val="28"/>
          <w:szCs w:val="28"/>
        </w:rPr>
        <w:t>đ</w:t>
      </w:r>
      <w:r w:rsidR="007C2EBB" w:rsidRPr="003001FB">
        <w:rPr>
          <w:rFonts w:ascii="Times New Roman" w:hAnsi="Times New Roman"/>
          <w:sz w:val="28"/>
          <w:szCs w:val="28"/>
        </w:rPr>
        <w:t>ịa bàn thành phố Cần Th</w:t>
      </w:r>
      <w:r w:rsidR="007C2EBB" w:rsidRPr="003001FB">
        <w:rPr>
          <w:rFonts w:ascii="Times New Roman" w:hAnsi="Times New Roman" w:hint="eastAsia"/>
          <w:sz w:val="28"/>
          <w:szCs w:val="28"/>
        </w:rPr>
        <w:t>ơ</w:t>
      </w:r>
      <w:r w:rsidRPr="003001FB">
        <w:rPr>
          <w:rFonts w:ascii="Times New Roman" w:hAnsi="Times New Roman"/>
          <w:sz w:val="28"/>
          <w:szCs w:val="28"/>
        </w:rPr>
        <w:t>.</w:t>
      </w:r>
    </w:p>
    <w:p w14:paraId="1EF032D5" w14:textId="77777777" w:rsidR="00793398" w:rsidRPr="003001FB" w:rsidRDefault="00793398" w:rsidP="003001F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8640"/>
        </w:tabs>
        <w:spacing w:before="120" w:after="0"/>
        <w:ind w:firstLine="567"/>
        <w:rPr>
          <w:rFonts w:ascii="Times New Roman" w:hAnsi="Times New Roman"/>
          <w:b/>
          <w:spacing w:val="-4"/>
          <w:sz w:val="28"/>
          <w:szCs w:val="28"/>
        </w:rPr>
      </w:pPr>
      <w:r w:rsidRPr="003001FB">
        <w:rPr>
          <w:rFonts w:ascii="Times New Roman" w:hAnsi="Times New Roman"/>
          <w:b/>
          <w:spacing w:val="-4"/>
          <w:sz w:val="28"/>
          <w:szCs w:val="28"/>
        </w:rPr>
        <w:t>Điều 2. Đối tượng áp dụng</w:t>
      </w:r>
    </w:p>
    <w:p w14:paraId="7FDAD956" w14:textId="6A9E6132" w:rsidR="00793398" w:rsidRPr="003001FB" w:rsidRDefault="00793398" w:rsidP="003001F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8640"/>
        </w:tabs>
        <w:spacing w:before="120" w:after="0"/>
        <w:ind w:firstLine="567"/>
        <w:rPr>
          <w:rFonts w:ascii="Times New Roman" w:hAnsi="Times New Roman"/>
          <w:spacing w:val="-4"/>
          <w:sz w:val="28"/>
          <w:szCs w:val="28"/>
        </w:rPr>
      </w:pPr>
      <w:r w:rsidRPr="003001FB">
        <w:rPr>
          <w:rFonts w:ascii="Times New Roman" w:hAnsi="Times New Roman"/>
          <w:spacing w:val="-4"/>
          <w:sz w:val="28"/>
          <w:szCs w:val="28"/>
        </w:rPr>
        <w:t xml:space="preserve">1. </w:t>
      </w:r>
      <w:r w:rsidR="009E1B5B" w:rsidRPr="003001FB">
        <w:rPr>
          <w:rFonts w:ascii="Times New Roman" w:hAnsi="Times New Roman"/>
          <w:spacing w:val="-4"/>
          <w:sz w:val="28"/>
          <w:szCs w:val="28"/>
        </w:rPr>
        <w:t>Các c</w:t>
      </w:r>
      <w:r w:rsidR="009E1B5B" w:rsidRPr="003001FB">
        <w:rPr>
          <w:rFonts w:ascii="Times New Roman" w:hAnsi="Times New Roman" w:hint="eastAsia"/>
          <w:spacing w:val="-4"/>
          <w:sz w:val="28"/>
          <w:szCs w:val="28"/>
        </w:rPr>
        <w:t>ơ</w:t>
      </w:r>
      <w:r w:rsidR="009E1B5B" w:rsidRPr="003001FB">
        <w:rPr>
          <w:rFonts w:ascii="Times New Roman" w:hAnsi="Times New Roman"/>
          <w:spacing w:val="-4"/>
          <w:sz w:val="28"/>
          <w:szCs w:val="28"/>
        </w:rPr>
        <w:t xml:space="preserve"> quan quản lý nhà n</w:t>
      </w:r>
      <w:r w:rsidR="009E1B5B" w:rsidRPr="003001FB">
        <w:rPr>
          <w:rFonts w:ascii="Times New Roman" w:hAnsi="Times New Roman" w:hint="eastAsia"/>
          <w:spacing w:val="-4"/>
          <w:sz w:val="28"/>
          <w:szCs w:val="28"/>
        </w:rPr>
        <w:t>ư</w:t>
      </w:r>
      <w:r w:rsidR="009E1B5B" w:rsidRPr="003001FB">
        <w:rPr>
          <w:rFonts w:ascii="Times New Roman" w:hAnsi="Times New Roman"/>
          <w:spacing w:val="-4"/>
          <w:sz w:val="28"/>
          <w:szCs w:val="28"/>
        </w:rPr>
        <w:t xml:space="preserve">ớc, tổ chức chính trị, Ủy ban Mặt trận Tổ quốc Việt Nam các cấp và các tổ chức chính trị - xã hội trực thuộc, tổ chức xã hội theo quy </w:t>
      </w:r>
      <w:r w:rsidR="009E1B5B" w:rsidRPr="003001FB">
        <w:rPr>
          <w:rFonts w:ascii="Times New Roman" w:hAnsi="Times New Roman" w:hint="eastAsia"/>
          <w:spacing w:val="-4"/>
          <w:sz w:val="28"/>
          <w:szCs w:val="28"/>
        </w:rPr>
        <w:t>đ</w:t>
      </w:r>
      <w:r w:rsidR="009E1B5B" w:rsidRPr="003001FB">
        <w:rPr>
          <w:rFonts w:ascii="Times New Roman" w:hAnsi="Times New Roman"/>
          <w:spacing w:val="-4"/>
          <w:sz w:val="28"/>
          <w:szCs w:val="28"/>
        </w:rPr>
        <w:t xml:space="preserve">ịnh của pháp luật trên </w:t>
      </w:r>
      <w:r w:rsidR="009E1B5B" w:rsidRPr="003001FB">
        <w:rPr>
          <w:rFonts w:ascii="Times New Roman" w:hAnsi="Times New Roman" w:hint="eastAsia"/>
          <w:spacing w:val="-4"/>
          <w:sz w:val="28"/>
          <w:szCs w:val="28"/>
        </w:rPr>
        <w:t>đ</w:t>
      </w:r>
      <w:r w:rsidR="009E1B5B" w:rsidRPr="003001FB">
        <w:rPr>
          <w:rFonts w:ascii="Times New Roman" w:hAnsi="Times New Roman"/>
          <w:spacing w:val="-4"/>
          <w:sz w:val="28"/>
          <w:szCs w:val="28"/>
        </w:rPr>
        <w:t>ịa bàn thành phố Cần Th</w:t>
      </w:r>
      <w:r w:rsidR="009E1B5B" w:rsidRPr="003001FB">
        <w:rPr>
          <w:rFonts w:ascii="Times New Roman" w:hAnsi="Times New Roman" w:hint="eastAsia"/>
          <w:spacing w:val="-4"/>
          <w:sz w:val="28"/>
          <w:szCs w:val="28"/>
        </w:rPr>
        <w:t>ơ</w:t>
      </w:r>
      <w:r w:rsidRPr="003001FB">
        <w:rPr>
          <w:rFonts w:ascii="Times New Roman" w:hAnsi="Times New Roman"/>
          <w:spacing w:val="-4"/>
          <w:sz w:val="28"/>
          <w:szCs w:val="28"/>
        </w:rPr>
        <w:t xml:space="preserve">. </w:t>
      </w:r>
    </w:p>
    <w:p w14:paraId="3A4DD4BE" w14:textId="752A3074" w:rsidR="00793398" w:rsidRPr="003001FB" w:rsidRDefault="00793398" w:rsidP="003001FB">
      <w:pPr>
        <w:pStyle w:val="Bodytext30"/>
        <w:shd w:val="clear" w:color="auto" w:fill="auto"/>
        <w:spacing w:before="120" w:after="0" w:line="360" w:lineRule="exact"/>
        <w:ind w:firstLine="567"/>
        <w:jc w:val="both"/>
        <w:rPr>
          <w:b w:val="0"/>
          <w:spacing w:val="-4"/>
          <w:sz w:val="28"/>
          <w:szCs w:val="28"/>
        </w:rPr>
      </w:pPr>
      <w:r w:rsidRPr="003001FB">
        <w:rPr>
          <w:b w:val="0"/>
          <w:spacing w:val="-4"/>
          <w:sz w:val="28"/>
          <w:szCs w:val="28"/>
        </w:rPr>
        <w:t>2. Các cơ quan, tổ chức, cá nhân có liên quan đến công tác lập, phân bổ, chấp hành dự toán, quyết toán thu, chi ngân sách nhà nước.</w:t>
      </w:r>
    </w:p>
    <w:p w14:paraId="100F50BA" w14:textId="0F0401E4" w:rsidR="00C55988" w:rsidRPr="003001FB" w:rsidRDefault="00C55988" w:rsidP="006B4A58">
      <w:pPr>
        <w:widowControl w:val="0"/>
        <w:spacing w:before="120" w:after="0" w:line="350" w:lineRule="exact"/>
        <w:ind w:firstLine="567"/>
        <w:rPr>
          <w:rFonts w:ascii="Times New Roman" w:hAnsi="Times New Roman"/>
          <w:b/>
          <w:spacing w:val="-4"/>
          <w:sz w:val="28"/>
          <w:szCs w:val="28"/>
        </w:rPr>
      </w:pPr>
      <w:r w:rsidRPr="003001FB">
        <w:rPr>
          <w:rFonts w:ascii="Times New Roman" w:hAnsi="Times New Roman"/>
          <w:b/>
          <w:spacing w:val="-4"/>
          <w:sz w:val="28"/>
          <w:szCs w:val="28"/>
        </w:rPr>
        <w:t>Điều 3. Phân cấp nguồn thu</w:t>
      </w:r>
      <w:r w:rsidR="007C2EBB" w:rsidRPr="003001FB">
        <w:rPr>
          <w:rFonts w:ascii="Times New Roman" w:hAnsi="Times New Roman"/>
          <w:b/>
          <w:spacing w:val="-4"/>
          <w:sz w:val="28"/>
          <w:szCs w:val="28"/>
        </w:rPr>
        <w:t>,</w:t>
      </w:r>
      <w:r w:rsidRPr="003001FB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7C2EBB" w:rsidRPr="003001FB">
        <w:rPr>
          <w:rFonts w:ascii="Times New Roman" w:hAnsi="Times New Roman"/>
          <w:b/>
          <w:spacing w:val="-4"/>
          <w:sz w:val="28"/>
          <w:szCs w:val="28"/>
          <w:lang w:val="vi-VN"/>
        </w:rPr>
        <w:t>tỷ lệ phần tr</w:t>
      </w:r>
      <w:r w:rsidR="007C2EBB" w:rsidRPr="003001FB">
        <w:rPr>
          <w:rFonts w:ascii="Times New Roman" w:hAnsi="Times New Roman" w:hint="eastAsia"/>
          <w:b/>
          <w:spacing w:val="-4"/>
          <w:sz w:val="28"/>
          <w:szCs w:val="28"/>
          <w:lang w:val="vi-VN"/>
        </w:rPr>
        <w:t>ă</w:t>
      </w:r>
      <w:r w:rsidR="007C2EBB" w:rsidRPr="003001FB">
        <w:rPr>
          <w:rFonts w:ascii="Times New Roman" w:hAnsi="Times New Roman"/>
          <w:b/>
          <w:spacing w:val="-4"/>
          <w:sz w:val="28"/>
          <w:szCs w:val="28"/>
          <w:lang w:val="vi-VN"/>
        </w:rPr>
        <w:t>m (%) các khoản thu</w:t>
      </w:r>
      <w:r w:rsidR="007C2EBB" w:rsidRPr="003001FB">
        <w:rPr>
          <w:rFonts w:ascii="Times New Roman" w:hAnsi="Times New Roman"/>
          <w:b/>
          <w:spacing w:val="-4"/>
          <w:sz w:val="28"/>
          <w:szCs w:val="28"/>
        </w:rPr>
        <w:t xml:space="preserve"> giữa ngân sách cấp thành phố và ngân sách cấp xã</w:t>
      </w:r>
    </w:p>
    <w:p w14:paraId="3698A97E" w14:textId="0A159D01" w:rsidR="00C55988" w:rsidRPr="003001FB" w:rsidRDefault="00C55988" w:rsidP="006B4A58">
      <w:pPr>
        <w:widowControl w:val="0"/>
        <w:spacing w:before="120" w:after="0" w:line="350" w:lineRule="exact"/>
        <w:ind w:firstLine="567"/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</w:pPr>
      <w:r w:rsidRPr="003001FB">
        <w:rPr>
          <w:rFonts w:ascii="Times New Roman" w:hAnsi="Times New Roman"/>
          <w:spacing w:val="-4"/>
          <w:sz w:val="28"/>
          <w:szCs w:val="28"/>
        </w:rPr>
        <w:lastRenderedPageBreak/>
        <w:t xml:space="preserve">1. </w:t>
      </w:r>
      <w:r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 xml:space="preserve">Các khoản thu </w:t>
      </w:r>
      <w:r w:rsidR="007C2EBB"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 xml:space="preserve">ngân sách cấp thành phố và ngân sách cấp xã </w:t>
      </w:r>
      <w:r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 xml:space="preserve">được hưởng 100% được quy định tại Phụ lục I </w:t>
      </w:r>
      <w:r w:rsidR="008F3001"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>ban hành kèm theo Nghị quyết này.</w:t>
      </w:r>
    </w:p>
    <w:p w14:paraId="19AB09E9" w14:textId="39A765C6" w:rsidR="00C55988" w:rsidRPr="003001FB" w:rsidRDefault="00C55988" w:rsidP="006B4A58">
      <w:pPr>
        <w:widowControl w:val="0"/>
        <w:spacing w:before="120" w:after="0" w:line="350" w:lineRule="exact"/>
        <w:ind w:firstLine="567"/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</w:pPr>
      <w:r w:rsidRPr="003001FB">
        <w:rPr>
          <w:rFonts w:ascii="Times New Roman" w:hAnsi="Times New Roman"/>
          <w:spacing w:val="-4"/>
          <w:sz w:val="28"/>
          <w:szCs w:val="28"/>
        </w:rPr>
        <w:t xml:space="preserve">2. </w:t>
      </w:r>
      <w:r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>Các khoản thu phân chia theo tỷ lệ phần trăm (%)</w:t>
      </w:r>
      <w:r w:rsidR="006F0BD5" w:rsidRPr="003001FB">
        <w:rPr>
          <w:rFonts w:ascii="Times New Roman" w:hAnsi="Times New Roman"/>
          <w:bCs/>
          <w:sz w:val="28"/>
          <w:szCs w:val="28"/>
          <w:shd w:val="clear" w:color="auto" w:fill="FFFFFF"/>
          <w:lang w:val="vi-VN" w:eastAsia="vi-VN"/>
        </w:rPr>
        <w:t xml:space="preserve"> </w:t>
      </w:r>
      <w:r w:rsidR="0093328D"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 xml:space="preserve">giữa </w:t>
      </w:r>
      <w:r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 xml:space="preserve">ngân sách cấp thành </w:t>
      </w:r>
      <w:r w:rsidR="00773A3C"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>phố và</w:t>
      </w:r>
      <w:r w:rsidR="008F3001"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 xml:space="preserve"> ngân sách cấp xã</w:t>
      </w:r>
      <w:r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 xml:space="preserve"> </w:t>
      </w:r>
      <w:r w:rsidR="007C2EBB"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>được quy định tại Phụ lục II</w:t>
      </w:r>
      <w:r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 xml:space="preserve"> ban hành kèm theo</w:t>
      </w:r>
      <w:r w:rsidR="008F3001" w:rsidRPr="003001FB">
        <w:rPr>
          <w:rFonts w:ascii="Times New Roman" w:hAnsi="Times New Roman"/>
          <w:bCs/>
          <w:sz w:val="28"/>
          <w:szCs w:val="28"/>
          <w:shd w:val="clear" w:color="auto" w:fill="FFFFFF"/>
          <w:lang w:val="vi-VN" w:eastAsia="vi-VN"/>
        </w:rPr>
        <w:t xml:space="preserve"> </w:t>
      </w:r>
      <w:r w:rsidR="008F3001"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>Nghị quyết này</w:t>
      </w:r>
      <w:r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>.</w:t>
      </w:r>
    </w:p>
    <w:p w14:paraId="51A7FFE4" w14:textId="4BE226E8" w:rsidR="00C55988" w:rsidRPr="003001FB" w:rsidRDefault="00C55988" w:rsidP="006B4A58">
      <w:pPr>
        <w:widowControl w:val="0"/>
        <w:spacing w:before="120" w:after="0" w:line="350" w:lineRule="exact"/>
        <w:ind w:firstLine="567"/>
        <w:rPr>
          <w:rFonts w:ascii="Times New Roman" w:hAnsi="Times New Roman"/>
          <w:b/>
          <w:spacing w:val="-4"/>
          <w:sz w:val="28"/>
          <w:szCs w:val="28"/>
        </w:rPr>
      </w:pPr>
      <w:r w:rsidRPr="003001FB">
        <w:rPr>
          <w:rFonts w:ascii="Times New Roman" w:hAnsi="Times New Roman"/>
          <w:b/>
          <w:spacing w:val="-4"/>
          <w:sz w:val="28"/>
          <w:szCs w:val="28"/>
        </w:rPr>
        <w:t xml:space="preserve">Điều 4. Phân cấp nhiệm vụ chi </w:t>
      </w:r>
      <w:r w:rsidR="007C2EBB" w:rsidRPr="003001FB">
        <w:rPr>
          <w:rFonts w:ascii="Times New Roman" w:hAnsi="Times New Roman"/>
          <w:b/>
          <w:spacing w:val="-4"/>
          <w:sz w:val="28"/>
          <w:szCs w:val="28"/>
        </w:rPr>
        <w:t>giữa ngân sách cấp thành phố và ngân sách cấp xã</w:t>
      </w:r>
    </w:p>
    <w:p w14:paraId="6E91DB2F" w14:textId="0E68D1A1" w:rsidR="00C55988" w:rsidRPr="003001FB" w:rsidRDefault="00C55988" w:rsidP="006B4A58">
      <w:pPr>
        <w:widowControl w:val="0"/>
        <w:spacing w:before="120" w:after="0" w:line="350" w:lineRule="exact"/>
        <w:ind w:firstLine="567"/>
        <w:rPr>
          <w:rStyle w:val="Bodytext2Bold"/>
          <w:rFonts w:ascii="Times New Roman" w:hAnsi="Times New Roman"/>
          <w:b w:val="0"/>
          <w:sz w:val="28"/>
          <w:szCs w:val="28"/>
          <w:lang w:eastAsia="vi-VN"/>
        </w:rPr>
      </w:pPr>
      <w:r w:rsidRPr="003001FB">
        <w:rPr>
          <w:rFonts w:ascii="Times New Roman" w:hAnsi="Times New Roman"/>
          <w:sz w:val="28"/>
          <w:szCs w:val="28"/>
          <w:shd w:val="clear" w:color="auto" w:fill="FFFFFF"/>
          <w:lang w:eastAsia="vi-VN"/>
        </w:rPr>
        <w:t xml:space="preserve">Phân cấp nhiệm vụ chi </w:t>
      </w:r>
      <w:r w:rsidR="007C2EBB" w:rsidRPr="003001FB">
        <w:rPr>
          <w:rFonts w:ascii="Times New Roman" w:hAnsi="Times New Roman"/>
          <w:sz w:val="28"/>
          <w:szCs w:val="28"/>
          <w:shd w:val="clear" w:color="auto" w:fill="FFFFFF"/>
          <w:lang w:eastAsia="vi-VN"/>
        </w:rPr>
        <w:t xml:space="preserve">giữa ngân sách cấp thành phố và ngân sách cấp xã </w:t>
      </w:r>
      <w:r w:rsidR="00B41988"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>được quy định</w:t>
      </w:r>
      <w:r w:rsidR="007C2EBB"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 xml:space="preserve"> theo Phụ lục I</w:t>
      </w:r>
      <w:r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>II ban hành kèm theo</w:t>
      </w:r>
      <w:r w:rsidR="00AF02A0" w:rsidRPr="003001FB"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 xml:space="preserve"> Nghị quyết này.</w:t>
      </w:r>
    </w:p>
    <w:p w14:paraId="1FB24B9D" w14:textId="77C557CB" w:rsidR="00B70AFF" w:rsidRPr="003001FB" w:rsidRDefault="00385184" w:rsidP="006B4A58">
      <w:pPr>
        <w:pStyle w:val="Bodytext30"/>
        <w:shd w:val="clear" w:color="auto" w:fill="auto"/>
        <w:spacing w:before="120" w:after="0" w:line="350" w:lineRule="exact"/>
        <w:ind w:firstLine="567"/>
        <w:jc w:val="both"/>
        <w:rPr>
          <w:rStyle w:val="Bodytext2Bold"/>
          <w:b/>
          <w:color w:val="000000"/>
          <w:sz w:val="28"/>
          <w:szCs w:val="28"/>
          <w:lang w:val="en-US" w:eastAsia="vi-VN"/>
        </w:rPr>
      </w:pPr>
      <w:r w:rsidRPr="003001FB">
        <w:rPr>
          <w:rStyle w:val="Bodytext2Bold"/>
          <w:b/>
          <w:color w:val="000000"/>
          <w:sz w:val="28"/>
          <w:szCs w:val="28"/>
          <w:lang w:eastAsia="vi-VN"/>
        </w:rPr>
        <w:t xml:space="preserve">Điều </w:t>
      </w:r>
      <w:r w:rsidR="00C55988" w:rsidRPr="003001FB">
        <w:rPr>
          <w:rStyle w:val="Bodytext2Bold"/>
          <w:b/>
          <w:color w:val="000000"/>
          <w:sz w:val="28"/>
          <w:szCs w:val="28"/>
          <w:lang w:val="en-US" w:eastAsia="vi-VN"/>
        </w:rPr>
        <w:t>5</w:t>
      </w:r>
      <w:r w:rsidRPr="003001FB">
        <w:rPr>
          <w:rStyle w:val="Bodytext2Bold"/>
          <w:b/>
          <w:color w:val="000000"/>
          <w:sz w:val="28"/>
          <w:szCs w:val="28"/>
          <w:lang w:eastAsia="vi-VN"/>
        </w:rPr>
        <w:t>.</w:t>
      </w:r>
      <w:r w:rsidRPr="003001FB">
        <w:rPr>
          <w:rStyle w:val="Bodytext2Bold"/>
          <w:b/>
          <w:color w:val="000000"/>
          <w:sz w:val="28"/>
          <w:szCs w:val="28"/>
          <w:lang w:val="en-US" w:eastAsia="vi-VN"/>
        </w:rPr>
        <w:t xml:space="preserve"> </w:t>
      </w:r>
      <w:r w:rsidR="00B70AFF" w:rsidRPr="003001FB">
        <w:rPr>
          <w:rStyle w:val="Bodytext2Bold"/>
          <w:b/>
          <w:color w:val="000000"/>
          <w:sz w:val="28"/>
          <w:szCs w:val="28"/>
          <w:lang w:val="en-US" w:eastAsia="vi-VN"/>
        </w:rPr>
        <w:t>Trách nhiệm thi hành</w:t>
      </w:r>
    </w:p>
    <w:p w14:paraId="160B802F" w14:textId="77777777" w:rsidR="00B70AFF" w:rsidRPr="003001FB" w:rsidRDefault="00B70AFF" w:rsidP="006B4A58">
      <w:pPr>
        <w:pStyle w:val="Bodytext30"/>
        <w:shd w:val="clear" w:color="auto" w:fill="auto"/>
        <w:spacing w:before="120" w:after="0" w:line="350" w:lineRule="exact"/>
        <w:ind w:firstLine="567"/>
        <w:jc w:val="both"/>
        <w:rPr>
          <w:rStyle w:val="Bodytext2Bold"/>
          <w:color w:val="000000"/>
          <w:sz w:val="28"/>
          <w:szCs w:val="28"/>
          <w:lang w:val="en-US" w:eastAsia="vi-VN"/>
        </w:rPr>
      </w:pPr>
      <w:r w:rsidRPr="003001FB">
        <w:rPr>
          <w:rStyle w:val="Bodytext2Bold"/>
          <w:color w:val="000000"/>
          <w:sz w:val="28"/>
          <w:szCs w:val="28"/>
          <w:lang w:val="en-US" w:eastAsia="vi-VN"/>
        </w:rPr>
        <w:t xml:space="preserve">1. </w:t>
      </w:r>
      <w:r w:rsidR="00385184" w:rsidRPr="003001FB">
        <w:rPr>
          <w:rStyle w:val="Bodytext2Bold"/>
          <w:color w:val="000000"/>
          <w:sz w:val="28"/>
          <w:szCs w:val="28"/>
          <w:lang w:val="en-US" w:eastAsia="vi-VN"/>
        </w:rPr>
        <w:t xml:space="preserve">Giao Ủy ban nhân dân thành phố </w:t>
      </w:r>
      <w:r w:rsidRPr="003001FB">
        <w:rPr>
          <w:rStyle w:val="Bodytext2Bold"/>
          <w:color w:val="000000"/>
          <w:sz w:val="28"/>
          <w:szCs w:val="28"/>
          <w:lang w:val="en-US" w:eastAsia="vi-VN"/>
        </w:rPr>
        <w:t>t</w:t>
      </w:r>
      <w:r w:rsidR="00385184" w:rsidRPr="003001FB">
        <w:rPr>
          <w:rStyle w:val="Bodytext2Bold"/>
          <w:color w:val="000000"/>
          <w:sz w:val="28"/>
          <w:szCs w:val="28"/>
          <w:lang w:val="en-US" w:eastAsia="vi-VN"/>
        </w:rPr>
        <w:t xml:space="preserve">ổ chức </w:t>
      </w:r>
      <w:r w:rsidRPr="003001FB">
        <w:rPr>
          <w:rStyle w:val="Bodytext2Bold"/>
          <w:color w:val="000000"/>
          <w:sz w:val="28"/>
          <w:szCs w:val="28"/>
          <w:lang w:val="en-US" w:eastAsia="vi-VN"/>
        </w:rPr>
        <w:t>triển khai thực hiện Nghị quyết này theo chức năng, nhiệm vụ, quyền hạn được pháp luật quy định.</w:t>
      </w:r>
    </w:p>
    <w:p w14:paraId="52413CC0" w14:textId="794B0173" w:rsidR="00385184" w:rsidRPr="003001FB" w:rsidRDefault="00B70AFF" w:rsidP="006B4A58">
      <w:pPr>
        <w:pStyle w:val="Bodytext30"/>
        <w:shd w:val="clear" w:color="auto" w:fill="auto"/>
        <w:spacing w:before="120" w:after="0" w:line="350" w:lineRule="exact"/>
        <w:ind w:firstLine="567"/>
        <w:jc w:val="both"/>
        <w:rPr>
          <w:rStyle w:val="Bodytext2Bold"/>
          <w:color w:val="000000"/>
          <w:sz w:val="28"/>
          <w:szCs w:val="28"/>
          <w:lang w:val="en-US" w:eastAsia="vi-VN"/>
        </w:rPr>
      </w:pPr>
      <w:r w:rsidRPr="003001FB">
        <w:rPr>
          <w:rStyle w:val="Bodytext2Bold"/>
          <w:color w:val="000000"/>
          <w:sz w:val="28"/>
          <w:szCs w:val="28"/>
          <w:lang w:val="en-US" w:eastAsia="vi-VN"/>
        </w:rPr>
        <w:t>2. Giao</w:t>
      </w:r>
      <w:r w:rsidR="00385184" w:rsidRPr="003001FB">
        <w:rPr>
          <w:rStyle w:val="Bodytext2Bold"/>
          <w:b/>
          <w:color w:val="000000"/>
          <w:sz w:val="28"/>
          <w:szCs w:val="28"/>
          <w:lang w:val="en-US" w:eastAsia="vi-VN"/>
        </w:rPr>
        <w:t xml:space="preserve"> </w:t>
      </w:r>
      <w:r w:rsidR="00385184" w:rsidRPr="003001FB">
        <w:rPr>
          <w:rStyle w:val="Bodytext2Bold"/>
          <w:color w:val="000000"/>
          <w:sz w:val="28"/>
          <w:szCs w:val="28"/>
          <w:lang w:val="en-US" w:eastAsia="vi-VN"/>
        </w:rPr>
        <w:t xml:space="preserve">Thường trực Hội đồng nhân dân, các </w:t>
      </w:r>
      <w:r w:rsidRPr="003001FB">
        <w:rPr>
          <w:rStyle w:val="Bodytext2Bold"/>
          <w:color w:val="000000"/>
          <w:sz w:val="28"/>
          <w:szCs w:val="28"/>
          <w:lang w:val="en-US" w:eastAsia="vi-VN"/>
        </w:rPr>
        <w:t>B</w:t>
      </w:r>
      <w:r w:rsidR="00385184" w:rsidRPr="003001FB">
        <w:rPr>
          <w:rStyle w:val="Bodytext2Bold"/>
          <w:color w:val="000000"/>
          <w:sz w:val="28"/>
          <w:szCs w:val="28"/>
          <w:lang w:val="en-US" w:eastAsia="vi-VN"/>
        </w:rPr>
        <w:t>an</w:t>
      </w:r>
      <w:r w:rsidRPr="003001FB">
        <w:rPr>
          <w:rStyle w:val="Bodytext2Bold"/>
          <w:color w:val="000000"/>
          <w:sz w:val="28"/>
          <w:szCs w:val="28"/>
          <w:lang w:val="en-US" w:eastAsia="vi-VN"/>
        </w:rPr>
        <w:t xml:space="preserve"> của Hội đồng nhân dân, Tổ đại biểu Hội đồng nhân dân</w:t>
      </w:r>
      <w:r w:rsidR="00385184" w:rsidRPr="003001FB">
        <w:rPr>
          <w:rStyle w:val="Bodytext2Bold"/>
          <w:color w:val="000000"/>
          <w:sz w:val="28"/>
          <w:szCs w:val="28"/>
          <w:lang w:val="en-US" w:eastAsia="vi-VN"/>
        </w:rPr>
        <w:t xml:space="preserve"> và đại biểu Hội đồng nhân dân thành phố giám sát việc thực hiện Nghị quyết</w:t>
      </w:r>
      <w:r w:rsidRPr="003001FB">
        <w:rPr>
          <w:rStyle w:val="Bodytext2Bold"/>
          <w:color w:val="000000"/>
          <w:sz w:val="28"/>
          <w:szCs w:val="28"/>
          <w:lang w:val="en-US" w:eastAsia="vi-VN"/>
        </w:rPr>
        <w:t xml:space="preserve"> này</w:t>
      </w:r>
      <w:r w:rsidR="00385184" w:rsidRPr="003001FB">
        <w:rPr>
          <w:rStyle w:val="Bodytext2Bold"/>
          <w:color w:val="000000"/>
          <w:sz w:val="28"/>
          <w:szCs w:val="28"/>
          <w:lang w:val="en-US" w:eastAsia="vi-VN"/>
        </w:rPr>
        <w:t>.</w:t>
      </w:r>
    </w:p>
    <w:p w14:paraId="2BC47C00" w14:textId="0B3DA331" w:rsidR="00B70AFF" w:rsidRPr="003001FB" w:rsidRDefault="00C55988" w:rsidP="006B4A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8640"/>
        </w:tabs>
        <w:spacing w:before="120" w:after="0" w:line="350" w:lineRule="exact"/>
        <w:ind w:firstLine="567"/>
        <w:rPr>
          <w:rFonts w:ascii="Times New Roman" w:hAnsi="Times New Roman"/>
          <w:b/>
          <w:sz w:val="28"/>
          <w:szCs w:val="28"/>
        </w:rPr>
      </w:pPr>
      <w:r w:rsidRPr="003001FB">
        <w:rPr>
          <w:rFonts w:ascii="Times New Roman" w:hAnsi="Times New Roman"/>
          <w:b/>
          <w:sz w:val="28"/>
          <w:szCs w:val="28"/>
        </w:rPr>
        <w:t>Điều 6</w:t>
      </w:r>
      <w:r w:rsidR="00B70AFF" w:rsidRPr="003001FB">
        <w:rPr>
          <w:rFonts w:ascii="Times New Roman" w:hAnsi="Times New Roman"/>
          <w:b/>
          <w:sz w:val="28"/>
          <w:szCs w:val="28"/>
        </w:rPr>
        <w:t>. Hiệu lực thi hành</w:t>
      </w:r>
    </w:p>
    <w:p w14:paraId="7D3CA9D1" w14:textId="6593D259" w:rsidR="002B738F" w:rsidRPr="003001FB" w:rsidRDefault="002B738F" w:rsidP="006B4A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8640"/>
        </w:tabs>
        <w:spacing w:before="120" w:after="0" w:line="350" w:lineRule="exact"/>
        <w:ind w:firstLine="567"/>
        <w:rPr>
          <w:rFonts w:ascii="Times New Roman" w:hAnsi="Times New Roman"/>
          <w:sz w:val="28"/>
          <w:szCs w:val="28"/>
        </w:rPr>
      </w:pPr>
      <w:r w:rsidRPr="003001FB">
        <w:rPr>
          <w:rFonts w:ascii="Times New Roman" w:hAnsi="Times New Roman"/>
          <w:sz w:val="28"/>
          <w:szCs w:val="28"/>
        </w:rPr>
        <w:t>1. Nghị quyết này có</w:t>
      </w:r>
      <w:r w:rsidR="009C46D3" w:rsidRPr="003001FB">
        <w:rPr>
          <w:rFonts w:ascii="Times New Roman" w:hAnsi="Times New Roman"/>
          <w:sz w:val="28"/>
          <w:szCs w:val="28"/>
        </w:rPr>
        <w:t xml:space="preserve"> </w:t>
      </w:r>
      <w:r w:rsidR="00D9729B" w:rsidRPr="003001FB">
        <w:rPr>
          <w:rFonts w:ascii="Times New Roman" w:hAnsi="Times New Roman"/>
          <w:sz w:val="28"/>
          <w:szCs w:val="28"/>
        </w:rPr>
        <w:t>hiệu lực thi hành kể từ ngày 01</w:t>
      </w:r>
      <w:r w:rsidR="004A4B2D" w:rsidRPr="003001F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4A4B2D" w:rsidRPr="003001FB">
        <w:rPr>
          <w:rFonts w:ascii="Times New Roman" w:hAnsi="Times New Roman"/>
          <w:sz w:val="28"/>
          <w:szCs w:val="28"/>
        </w:rPr>
        <w:t xml:space="preserve">tháng </w:t>
      </w:r>
      <w:r w:rsidR="00D9729B" w:rsidRPr="003001FB">
        <w:rPr>
          <w:rFonts w:ascii="Times New Roman" w:hAnsi="Times New Roman"/>
          <w:sz w:val="28"/>
          <w:szCs w:val="28"/>
          <w:lang w:val="vi-VN"/>
        </w:rPr>
        <w:t>01</w:t>
      </w:r>
      <w:r w:rsidR="004A4B2D" w:rsidRPr="003001F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D9729B" w:rsidRPr="003001FB">
        <w:rPr>
          <w:rFonts w:ascii="Times New Roman" w:hAnsi="Times New Roman"/>
          <w:sz w:val="28"/>
          <w:szCs w:val="28"/>
        </w:rPr>
        <w:t>năm 2026</w:t>
      </w:r>
      <w:r w:rsidRPr="003001FB">
        <w:rPr>
          <w:rFonts w:ascii="Times New Roman" w:hAnsi="Times New Roman"/>
          <w:sz w:val="28"/>
          <w:szCs w:val="28"/>
        </w:rPr>
        <w:t>.</w:t>
      </w:r>
    </w:p>
    <w:p w14:paraId="3B91793F" w14:textId="3B44CDEC" w:rsidR="00B6057E" w:rsidRPr="003001FB" w:rsidRDefault="00815272" w:rsidP="006B4A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8640"/>
        </w:tabs>
        <w:spacing w:before="120" w:after="0" w:line="350" w:lineRule="exact"/>
        <w:ind w:firstLine="567"/>
        <w:rPr>
          <w:rFonts w:ascii="Times New Roman" w:hAnsi="Times New Roman"/>
          <w:sz w:val="28"/>
          <w:szCs w:val="28"/>
          <w:lang w:val="vi-VN"/>
        </w:rPr>
      </w:pPr>
      <w:r w:rsidRPr="003001FB">
        <w:rPr>
          <w:rFonts w:ascii="Times New Roman" w:hAnsi="Times New Roman"/>
          <w:sz w:val="28"/>
          <w:szCs w:val="28"/>
        </w:rPr>
        <w:t>2.</w:t>
      </w:r>
      <w:r w:rsidR="00D9729B" w:rsidRPr="003001FB">
        <w:rPr>
          <w:rFonts w:ascii="Times New Roman" w:hAnsi="Times New Roman"/>
          <w:sz w:val="28"/>
          <w:szCs w:val="28"/>
        </w:rPr>
        <w:t xml:space="preserve"> </w:t>
      </w:r>
      <w:r w:rsidR="007C2EBB" w:rsidRPr="003001FB">
        <w:rPr>
          <w:rFonts w:ascii="Times New Roman" w:hAnsi="Times New Roman"/>
          <w:sz w:val="28"/>
          <w:szCs w:val="28"/>
          <w:lang w:val="vi-VN"/>
        </w:rPr>
        <w:t>Nghị quyết số 01/2025</w:t>
      </w:r>
      <w:r w:rsidR="005C7118" w:rsidRPr="003001FB">
        <w:rPr>
          <w:rFonts w:ascii="Times New Roman" w:hAnsi="Times New Roman"/>
          <w:sz w:val="28"/>
          <w:szCs w:val="28"/>
          <w:lang w:val="vi-VN"/>
        </w:rPr>
        <w:t>/NQ-H</w:t>
      </w:r>
      <w:r w:rsidR="005C7118" w:rsidRPr="003001FB">
        <w:rPr>
          <w:rFonts w:ascii="Times New Roman" w:hAnsi="Times New Roman" w:hint="eastAsia"/>
          <w:sz w:val="28"/>
          <w:szCs w:val="28"/>
          <w:lang w:val="vi-VN"/>
        </w:rPr>
        <w:t>Đ</w:t>
      </w:r>
      <w:r w:rsidR="007C2EBB" w:rsidRPr="003001FB">
        <w:rPr>
          <w:rFonts w:ascii="Times New Roman" w:hAnsi="Times New Roman"/>
          <w:sz w:val="28"/>
          <w:szCs w:val="28"/>
          <w:lang w:val="vi-VN"/>
        </w:rPr>
        <w:t>ND ngày 29 tháng 8</w:t>
      </w:r>
      <w:r w:rsidR="005C7118" w:rsidRPr="003001FB">
        <w:rPr>
          <w:rFonts w:ascii="Times New Roman" w:hAnsi="Times New Roman"/>
          <w:sz w:val="28"/>
          <w:szCs w:val="28"/>
          <w:lang w:val="vi-VN"/>
        </w:rPr>
        <w:t xml:space="preserve"> n</w:t>
      </w:r>
      <w:r w:rsidR="005C7118" w:rsidRPr="003001FB">
        <w:rPr>
          <w:rFonts w:ascii="Times New Roman" w:hAnsi="Times New Roman" w:hint="eastAsia"/>
          <w:sz w:val="28"/>
          <w:szCs w:val="28"/>
          <w:lang w:val="vi-VN"/>
        </w:rPr>
        <w:t>ă</w:t>
      </w:r>
      <w:r w:rsidR="007C2EBB" w:rsidRPr="003001FB">
        <w:rPr>
          <w:rFonts w:ascii="Times New Roman" w:hAnsi="Times New Roman"/>
          <w:sz w:val="28"/>
          <w:szCs w:val="28"/>
          <w:lang w:val="vi-VN"/>
        </w:rPr>
        <w:t>m 2025</w:t>
      </w:r>
      <w:r w:rsidR="005C7118" w:rsidRPr="003001FB">
        <w:rPr>
          <w:rFonts w:ascii="Times New Roman" w:hAnsi="Times New Roman"/>
          <w:sz w:val="28"/>
          <w:szCs w:val="28"/>
          <w:lang w:val="vi-VN"/>
        </w:rPr>
        <w:t xml:space="preserve"> của Hội </w:t>
      </w:r>
      <w:r w:rsidR="005C7118" w:rsidRPr="003001FB">
        <w:rPr>
          <w:rFonts w:ascii="Times New Roman" w:hAnsi="Times New Roman" w:hint="eastAsia"/>
          <w:sz w:val="28"/>
          <w:szCs w:val="28"/>
          <w:lang w:val="vi-VN"/>
        </w:rPr>
        <w:t>đ</w:t>
      </w:r>
      <w:r w:rsidR="005C7118" w:rsidRPr="003001FB">
        <w:rPr>
          <w:rFonts w:ascii="Times New Roman" w:hAnsi="Times New Roman"/>
          <w:sz w:val="28"/>
          <w:szCs w:val="28"/>
          <w:lang w:val="vi-VN"/>
        </w:rPr>
        <w:t>ồng nhân dân thành phố Cần Th</w:t>
      </w:r>
      <w:r w:rsidR="005C7118" w:rsidRPr="003001FB">
        <w:rPr>
          <w:rFonts w:ascii="Times New Roman" w:hAnsi="Times New Roman" w:hint="eastAsia"/>
          <w:sz w:val="28"/>
          <w:szCs w:val="28"/>
          <w:lang w:val="vi-VN"/>
        </w:rPr>
        <w:t>ơ</w:t>
      </w:r>
      <w:r w:rsidR="005C7118" w:rsidRPr="003001FB">
        <w:rPr>
          <w:rFonts w:ascii="Times New Roman" w:hAnsi="Times New Roman"/>
          <w:sz w:val="28"/>
          <w:szCs w:val="28"/>
          <w:lang w:val="vi-VN"/>
        </w:rPr>
        <w:t xml:space="preserve"> quy </w:t>
      </w:r>
      <w:r w:rsidR="005C7118" w:rsidRPr="003001FB">
        <w:rPr>
          <w:rFonts w:ascii="Times New Roman" w:hAnsi="Times New Roman" w:hint="eastAsia"/>
          <w:sz w:val="28"/>
          <w:szCs w:val="28"/>
          <w:lang w:val="vi-VN"/>
        </w:rPr>
        <w:t>đ</w:t>
      </w:r>
      <w:r w:rsidR="005C7118" w:rsidRPr="003001FB">
        <w:rPr>
          <w:rFonts w:ascii="Times New Roman" w:hAnsi="Times New Roman"/>
          <w:sz w:val="28"/>
          <w:szCs w:val="28"/>
          <w:lang w:val="vi-VN"/>
        </w:rPr>
        <w:t>ịnh phân cấp nguồn thu, nhiệm vụ chi và tỷ lệ phần tr</w:t>
      </w:r>
      <w:r w:rsidR="005C7118" w:rsidRPr="003001FB">
        <w:rPr>
          <w:rFonts w:ascii="Times New Roman" w:hAnsi="Times New Roman" w:hint="eastAsia"/>
          <w:sz w:val="28"/>
          <w:szCs w:val="28"/>
          <w:lang w:val="vi-VN"/>
        </w:rPr>
        <w:t>ă</w:t>
      </w:r>
      <w:r w:rsidR="005C7118" w:rsidRPr="003001FB">
        <w:rPr>
          <w:rFonts w:ascii="Times New Roman" w:hAnsi="Times New Roman"/>
          <w:sz w:val="28"/>
          <w:szCs w:val="28"/>
          <w:lang w:val="vi-VN"/>
        </w:rPr>
        <w:t xml:space="preserve">m (%) </w:t>
      </w:r>
      <w:r w:rsidR="007C2EBB" w:rsidRPr="003001FB">
        <w:rPr>
          <w:rFonts w:ascii="Times New Roman" w:hAnsi="Times New Roman"/>
          <w:sz w:val="28"/>
          <w:szCs w:val="28"/>
        </w:rPr>
        <w:t xml:space="preserve">đối với các khoản thu </w:t>
      </w:r>
      <w:r w:rsidR="005C7118" w:rsidRPr="003001FB">
        <w:rPr>
          <w:rFonts w:ascii="Times New Roman" w:hAnsi="Times New Roman"/>
          <w:sz w:val="28"/>
          <w:szCs w:val="28"/>
          <w:lang w:val="vi-VN"/>
        </w:rPr>
        <w:t xml:space="preserve">phân chia giữa ngân sách </w:t>
      </w:r>
      <w:r w:rsidR="00D9729B" w:rsidRPr="003001FB">
        <w:rPr>
          <w:rFonts w:ascii="Times New Roman" w:hAnsi="Times New Roman"/>
          <w:sz w:val="28"/>
          <w:szCs w:val="28"/>
        </w:rPr>
        <w:t>các cấp trên địa bàn thành phố Cần Thơ hết hiệu lực kể từ ngày Nghị quyết này có hiệu lực thi hành</w:t>
      </w:r>
      <w:r w:rsidR="005C7118" w:rsidRPr="003001FB">
        <w:rPr>
          <w:rFonts w:ascii="Times New Roman" w:hAnsi="Times New Roman"/>
          <w:sz w:val="28"/>
          <w:szCs w:val="28"/>
          <w:lang w:val="vi-VN"/>
        </w:rPr>
        <w:t>.</w:t>
      </w:r>
      <w:r w:rsidR="00AE3E72" w:rsidRPr="003001FB">
        <w:rPr>
          <w:rFonts w:ascii="Times New Roman" w:hAnsi="Times New Roman"/>
          <w:sz w:val="28"/>
          <w:szCs w:val="28"/>
        </w:rPr>
        <w:t xml:space="preserve"> </w:t>
      </w:r>
    </w:p>
    <w:p w14:paraId="74F223C8" w14:textId="5AC02961" w:rsidR="00114CBD" w:rsidRPr="003001FB" w:rsidRDefault="00385184" w:rsidP="00B92E0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8640"/>
        </w:tabs>
        <w:spacing w:before="120" w:line="350" w:lineRule="exact"/>
        <w:ind w:firstLine="567"/>
        <w:rPr>
          <w:rFonts w:ascii="Times New Roman" w:hAnsi="Times New Roman"/>
          <w:i/>
          <w:spacing w:val="-4"/>
          <w:sz w:val="28"/>
          <w:szCs w:val="28"/>
        </w:rPr>
      </w:pPr>
      <w:r w:rsidRPr="003001FB">
        <w:rPr>
          <w:rFonts w:ascii="Times New Roman" w:hAnsi="Times New Roman"/>
          <w:i/>
          <w:sz w:val="28"/>
          <w:szCs w:val="28"/>
        </w:rPr>
        <w:t>Nghị quyết này đã được Hội đồng n</w:t>
      </w:r>
      <w:r w:rsidR="00682F61" w:rsidRPr="003001FB">
        <w:rPr>
          <w:rFonts w:ascii="Times New Roman" w:hAnsi="Times New Roman"/>
          <w:i/>
          <w:sz w:val="28"/>
          <w:szCs w:val="28"/>
        </w:rPr>
        <w:t xml:space="preserve">hân dân thành phố Cần Thơ </w:t>
      </w:r>
      <w:r w:rsidR="008E0FE6" w:rsidRPr="003001FB">
        <w:rPr>
          <w:rFonts w:ascii="Times New Roman" w:hAnsi="Times New Roman"/>
          <w:i/>
          <w:sz w:val="28"/>
          <w:szCs w:val="28"/>
        </w:rPr>
        <w:t>khóa…</w:t>
      </w:r>
      <w:r w:rsidR="004A4B2D" w:rsidRPr="003001FB">
        <w:rPr>
          <w:rFonts w:ascii="Times New Roman" w:hAnsi="Times New Roman"/>
          <w:i/>
          <w:sz w:val="28"/>
          <w:szCs w:val="28"/>
        </w:rPr>
        <w:t>, K</w:t>
      </w:r>
      <w:r w:rsidR="008E0FE6" w:rsidRPr="003001FB">
        <w:rPr>
          <w:rFonts w:ascii="Times New Roman" w:hAnsi="Times New Roman"/>
          <w:i/>
          <w:sz w:val="28"/>
          <w:szCs w:val="28"/>
        </w:rPr>
        <w:t>ỳ họp thứ…</w:t>
      </w:r>
      <w:r w:rsidRPr="003001FB">
        <w:rPr>
          <w:rFonts w:ascii="Times New Roman" w:hAnsi="Times New Roman"/>
          <w:i/>
          <w:sz w:val="28"/>
          <w:szCs w:val="28"/>
        </w:rPr>
        <w:t>thông qua ngày</w:t>
      </w:r>
      <w:r w:rsidR="008E0FE6" w:rsidRPr="003001FB">
        <w:rPr>
          <w:rFonts w:ascii="Times New Roman" w:hAnsi="Times New Roman"/>
          <w:i/>
          <w:sz w:val="28"/>
          <w:szCs w:val="28"/>
        </w:rPr>
        <w:t>…tháng…</w:t>
      </w:r>
      <w:r w:rsidR="00682F61" w:rsidRPr="003001FB">
        <w:rPr>
          <w:rFonts w:ascii="Times New Roman" w:hAnsi="Times New Roman"/>
          <w:i/>
          <w:sz w:val="28"/>
          <w:szCs w:val="28"/>
        </w:rPr>
        <w:t>năm 202</w:t>
      </w:r>
      <w:r w:rsidR="006620EE" w:rsidRPr="003001FB">
        <w:rPr>
          <w:rFonts w:ascii="Times New Roman" w:hAnsi="Times New Roman"/>
          <w:i/>
          <w:sz w:val="28"/>
          <w:szCs w:val="28"/>
        </w:rPr>
        <w:t>5</w:t>
      </w:r>
      <w:r w:rsidR="00B70AFF" w:rsidRPr="003001FB">
        <w:rPr>
          <w:rFonts w:ascii="Times New Roman" w:hAnsi="Times New Roman"/>
          <w:i/>
          <w:sz w:val="28"/>
          <w:szCs w:val="28"/>
        </w:rPr>
        <w:t>.</w:t>
      </w:r>
      <w:r w:rsidR="007430BA" w:rsidRPr="003001FB">
        <w:rPr>
          <w:rFonts w:ascii="Times New Roman" w:hAnsi="Times New Roman"/>
          <w:i/>
          <w:sz w:val="28"/>
          <w:szCs w:val="28"/>
        </w:rPr>
        <w:t>/.</w:t>
      </w:r>
    </w:p>
    <w:tbl>
      <w:tblPr>
        <w:tblW w:w="9653" w:type="dxa"/>
        <w:tblLayout w:type="fixed"/>
        <w:tblLook w:val="01E0" w:firstRow="1" w:lastRow="1" w:firstColumn="1" w:lastColumn="1" w:noHBand="0" w:noVBand="0"/>
      </w:tblPr>
      <w:tblGrid>
        <w:gridCol w:w="5230"/>
        <w:gridCol w:w="4423"/>
      </w:tblGrid>
      <w:tr w:rsidR="00114CBD" w:rsidRPr="007E7B81" w14:paraId="3F2C67D3" w14:textId="77777777" w:rsidTr="00B92E08">
        <w:trPr>
          <w:trHeight w:val="270"/>
        </w:trPr>
        <w:tc>
          <w:tcPr>
            <w:tcW w:w="5230" w:type="dxa"/>
          </w:tcPr>
          <w:p w14:paraId="0853B050" w14:textId="77777777" w:rsidR="00114CBD" w:rsidRPr="00406238" w:rsidRDefault="00114CBD" w:rsidP="00114CBD">
            <w:pPr>
              <w:spacing w:after="0" w:line="240" w:lineRule="auto"/>
              <w:ind w:right="23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40623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fr-FR"/>
              </w:rPr>
              <w:t>Nơi nhận:</w:t>
            </w:r>
          </w:p>
        </w:tc>
        <w:tc>
          <w:tcPr>
            <w:tcW w:w="4423" w:type="dxa"/>
          </w:tcPr>
          <w:p w14:paraId="0D9F9BE5" w14:textId="77777777" w:rsidR="00114CBD" w:rsidRPr="007E7B81" w:rsidRDefault="00114CBD" w:rsidP="00114CBD">
            <w:pPr>
              <w:spacing w:after="0" w:line="240" w:lineRule="auto"/>
              <w:ind w:right="23"/>
              <w:jc w:val="center"/>
              <w:rPr>
                <w:rFonts w:ascii="Times New Roman" w:hAnsi="Times New Roman"/>
                <w:color w:val="000000"/>
                <w:sz w:val="27"/>
                <w:szCs w:val="27"/>
                <w:lang w:val="nl-NL"/>
              </w:rPr>
            </w:pPr>
            <w:r w:rsidRPr="007E7B81">
              <w:rPr>
                <w:rFonts w:ascii="Times New Roman" w:hAnsi="Times New Roman"/>
                <w:b/>
                <w:color w:val="000000"/>
                <w:sz w:val="27"/>
                <w:szCs w:val="27"/>
                <w:lang w:val="fr-FR"/>
              </w:rPr>
              <w:t>CHỦ TỊCH</w:t>
            </w:r>
          </w:p>
        </w:tc>
      </w:tr>
      <w:tr w:rsidR="00114CBD" w:rsidRPr="007E7B81" w14:paraId="0795E51C" w14:textId="77777777" w:rsidTr="00B92E08">
        <w:trPr>
          <w:trHeight w:val="70"/>
        </w:trPr>
        <w:tc>
          <w:tcPr>
            <w:tcW w:w="5230" w:type="dxa"/>
          </w:tcPr>
          <w:p w14:paraId="2597D602" w14:textId="77777777" w:rsidR="00114CBD" w:rsidRPr="00406238" w:rsidRDefault="00114CBD" w:rsidP="00114CBD">
            <w:pPr>
              <w:spacing w:after="0" w:line="240" w:lineRule="auto"/>
              <w:ind w:right="23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- Ủy ban thường vụ Quốc hội;</w:t>
            </w:r>
          </w:p>
          <w:p w14:paraId="4CF9C1B9" w14:textId="77777777" w:rsidR="00114CBD" w:rsidRPr="00406238" w:rsidRDefault="00114CBD" w:rsidP="00114CBD">
            <w:pPr>
              <w:spacing w:after="0" w:line="240" w:lineRule="auto"/>
              <w:ind w:right="23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- Chính phủ;</w:t>
            </w:r>
          </w:p>
          <w:p w14:paraId="6BC70D7E" w14:textId="1F8139A6" w:rsidR="00114CBD" w:rsidRPr="00406238" w:rsidRDefault="00114CBD" w:rsidP="00114CBD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- Bộ Tư pháp (Cục KTVB</w:t>
            </w:r>
            <w:r w:rsidR="009F2514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 và QLXLVPHC</w:t>
            </w: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);</w:t>
            </w:r>
          </w:p>
          <w:p w14:paraId="4E5D83BF" w14:textId="77777777" w:rsidR="00114CBD" w:rsidRPr="00406238" w:rsidRDefault="00114CBD" w:rsidP="00114CBD">
            <w:pPr>
              <w:spacing w:after="0" w:line="240" w:lineRule="auto"/>
              <w:ind w:left="142" w:hanging="142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- Bộ Tài chính;</w:t>
            </w:r>
          </w:p>
          <w:p w14:paraId="749422A8" w14:textId="77777777" w:rsidR="00114CBD" w:rsidRPr="00406238" w:rsidRDefault="00114CBD" w:rsidP="00114CBD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- Đoàn </w:t>
            </w:r>
            <w:r w:rsidR="00B70AFF"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đại biểu Quốc hội TP.</w:t>
            </w: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 Cần Thơ;</w:t>
            </w:r>
          </w:p>
          <w:p w14:paraId="720272ED" w14:textId="77777777" w:rsidR="00114CBD" w:rsidRPr="00406238" w:rsidRDefault="00114CBD" w:rsidP="00114CBD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- Thường trực Thành ủy;</w:t>
            </w:r>
          </w:p>
          <w:p w14:paraId="62FFDD84" w14:textId="77777777" w:rsidR="00114CBD" w:rsidRPr="00406238" w:rsidRDefault="00114CBD" w:rsidP="00114CBD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- Thường trực HĐND thành phố;</w:t>
            </w:r>
          </w:p>
          <w:p w14:paraId="0CE1EEB1" w14:textId="77777777" w:rsidR="00114CBD" w:rsidRPr="00406238" w:rsidRDefault="00114CBD" w:rsidP="00114CBD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- UBND thành phố; </w:t>
            </w:r>
          </w:p>
          <w:p w14:paraId="528EB8B1" w14:textId="77777777" w:rsidR="00114CBD" w:rsidRPr="00406238" w:rsidRDefault="00114CBD" w:rsidP="00114CBD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- UBMTTQVN thành phố;</w:t>
            </w:r>
          </w:p>
          <w:p w14:paraId="48504793" w14:textId="77777777" w:rsidR="00114CBD" w:rsidRPr="00406238" w:rsidRDefault="00114CBD" w:rsidP="00114CBD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- Đại biểu HĐND thành phố;</w:t>
            </w:r>
          </w:p>
          <w:p w14:paraId="4AD6B41C" w14:textId="77777777" w:rsidR="00114CBD" w:rsidRPr="00406238" w:rsidRDefault="00114CBD" w:rsidP="00114CBD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- Sở, ban, ngành, đoàn thể thành phố;</w:t>
            </w:r>
          </w:p>
          <w:p w14:paraId="452348AD" w14:textId="4D4501B5" w:rsidR="003D0D74" w:rsidRPr="00406238" w:rsidRDefault="00815272" w:rsidP="00114CBD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- </w:t>
            </w:r>
            <w:r w:rsidR="00D9729B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Thường trực </w:t>
            </w:r>
            <w:r w:rsidR="003D0D74"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HĐND, UBND</w:t>
            </w:r>
            <w:r w:rsidR="003D0D74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 xã, phường;</w:t>
            </w:r>
          </w:p>
          <w:p w14:paraId="08AEFE14" w14:textId="03B7909C" w:rsidR="00114CBD" w:rsidRPr="00406238" w:rsidRDefault="00114CBD" w:rsidP="00114CBD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- </w:t>
            </w:r>
            <w:r w:rsidR="00D9729B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Trung tâm điều hành đô thị thông minh;</w:t>
            </w:r>
          </w:p>
          <w:p w14:paraId="3C55EE1A" w14:textId="7BAA2CD2" w:rsidR="00114CBD" w:rsidRPr="00406238" w:rsidRDefault="00D9729B" w:rsidP="00114CBD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- </w:t>
            </w:r>
            <w:r w:rsidR="00114CBD"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Công báo,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TT LTLS</w:t>
            </w:r>
            <w:r w:rsidR="00114CBD"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 thành phố;</w:t>
            </w:r>
          </w:p>
          <w:p w14:paraId="479C350F" w14:textId="749E4628" w:rsidR="00114CBD" w:rsidRPr="00406238" w:rsidRDefault="00114CBD" w:rsidP="00114CBD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- Báo </w:t>
            </w:r>
            <w:r w:rsidR="008E0FE6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và Phát thanh, Truyền hình</w:t>
            </w:r>
            <w:r w:rsidR="008E0FE6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 </w:t>
            </w: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Cần Thơ;</w:t>
            </w:r>
          </w:p>
          <w:p w14:paraId="4EAC6394" w14:textId="77777777" w:rsidR="00114CBD" w:rsidRPr="007E7B81" w:rsidRDefault="00114CBD" w:rsidP="00B70AFF">
            <w:pPr>
              <w:tabs>
                <w:tab w:val="left" w:pos="829"/>
              </w:tabs>
              <w:spacing w:after="0" w:line="240" w:lineRule="auto"/>
              <w:ind w:right="23"/>
              <w:rPr>
                <w:rFonts w:ascii="Times New Roman" w:hAnsi="Times New Roman"/>
                <w:color w:val="000000"/>
                <w:sz w:val="27"/>
                <w:szCs w:val="27"/>
                <w:lang w:val="nl-NL"/>
              </w:rPr>
            </w:pPr>
            <w:r w:rsidRPr="00406238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- Lưu: VT.</w:t>
            </w:r>
          </w:p>
        </w:tc>
        <w:tc>
          <w:tcPr>
            <w:tcW w:w="4423" w:type="dxa"/>
          </w:tcPr>
          <w:p w14:paraId="46750A85" w14:textId="77777777" w:rsidR="00114CBD" w:rsidRDefault="00114CBD" w:rsidP="00114CBD">
            <w:pPr>
              <w:spacing w:after="0" w:line="240" w:lineRule="auto"/>
              <w:ind w:right="23"/>
              <w:jc w:val="center"/>
              <w:rPr>
                <w:rFonts w:ascii="Times New Roman" w:hAnsi="Times New Roman"/>
                <w:b/>
                <w:color w:val="000000"/>
                <w:sz w:val="27"/>
                <w:szCs w:val="27"/>
                <w:lang w:val="nl-NL"/>
              </w:rPr>
            </w:pPr>
          </w:p>
          <w:p w14:paraId="13215D6C" w14:textId="77777777" w:rsidR="00DD6CF2" w:rsidRDefault="00DD6CF2" w:rsidP="00114CBD">
            <w:pPr>
              <w:spacing w:after="0" w:line="240" w:lineRule="auto"/>
              <w:ind w:right="23"/>
              <w:jc w:val="center"/>
              <w:rPr>
                <w:rFonts w:ascii="Times New Roman" w:hAnsi="Times New Roman"/>
                <w:b/>
                <w:color w:val="000000"/>
                <w:sz w:val="27"/>
                <w:szCs w:val="27"/>
                <w:lang w:val="nl-NL"/>
              </w:rPr>
            </w:pPr>
          </w:p>
          <w:p w14:paraId="400782BD" w14:textId="77777777" w:rsidR="00114CBD" w:rsidRPr="007E7B81" w:rsidRDefault="00114CBD" w:rsidP="002B738F">
            <w:pPr>
              <w:spacing w:after="0" w:line="240" w:lineRule="auto"/>
              <w:ind w:right="23"/>
              <w:rPr>
                <w:rFonts w:ascii="Times New Roman" w:hAnsi="Times New Roman"/>
                <w:b/>
                <w:color w:val="000000"/>
                <w:sz w:val="27"/>
                <w:szCs w:val="27"/>
                <w:lang w:val="nl-NL"/>
              </w:rPr>
            </w:pPr>
          </w:p>
          <w:p w14:paraId="47B1B5BD" w14:textId="4534CA6C" w:rsidR="00114CBD" w:rsidRPr="007E7B81" w:rsidRDefault="00114CBD" w:rsidP="00B92E08">
            <w:pPr>
              <w:spacing w:after="0" w:line="240" w:lineRule="auto"/>
              <w:ind w:right="23"/>
              <w:rPr>
                <w:rFonts w:ascii="Times New Roman" w:hAnsi="Times New Roman"/>
                <w:color w:val="000000"/>
                <w:sz w:val="27"/>
                <w:szCs w:val="27"/>
                <w:lang w:val="nl-NL"/>
              </w:rPr>
            </w:pPr>
          </w:p>
        </w:tc>
      </w:tr>
    </w:tbl>
    <w:p w14:paraId="1C8327A9" w14:textId="77777777" w:rsidR="00114CBD" w:rsidRPr="007E7B81" w:rsidRDefault="00114CBD" w:rsidP="006B4A5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right" w:pos="8640"/>
        </w:tabs>
        <w:spacing w:before="120" w:after="0" w:line="264" w:lineRule="auto"/>
        <w:rPr>
          <w:rFonts w:ascii="Times New Roman" w:hAnsi="Times New Roman"/>
          <w:spacing w:val="-4"/>
          <w:sz w:val="27"/>
          <w:szCs w:val="27"/>
        </w:rPr>
      </w:pPr>
    </w:p>
    <w:sectPr w:rsidR="00114CBD" w:rsidRPr="007E7B81" w:rsidSect="006B4A58">
      <w:headerReference w:type="default" r:id="rId8"/>
      <w:pgSz w:w="11900" w:h="16840" w:code="9"/>
      <w:pgMar w:top="1134" w:right="1134" w:bottom="1134" w:left="1701" w:header="454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3064D" w14:textId="77777777" w:rsidR="00C25B96" w:rsidRDefault="00C25B96">
      <w:r>
        <w:separator/>
      </w:r>
    </w:p>
  </w:endnote>
  <w:endnote w:type="continuationSeparator" w:id="0">
    <w:p w14:paraId="3A018D53" w14:textId="77777777" w:rsidR="00C25B96" w:rsidRDefault="00C2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31E80" w14:textId="77777777" w:rsidR="00C25B96" w:rsidRDefault="00C25B96">
      <w:r>
        <w:separator/>
      </w:r>
    </w:p>
  </w:footnote>
  <w:footnote w:type="continuationSeparator" w:id="0">
    <w:p w14:paraId="2F99CBA5" w14:textId="77777777" w:rsidR="00C25B96" w:rsidRDefault="00C25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81E5F" w14:textId="47ED7276" w:rsidR="003915C8" w:rsidRPr="003915C8" w:rsidRDefault="003915C8">
    <w:pPr>
      <w:pStyle w:val="Header"/>
      <w:jc w:val="center"/>
      <w:rPr>
        <w:rFonts w:ascii="Times New Roman" w:hAnsi="Times New Roman"/>
        <w:sz w:val="27"/>
        <w:szCs w:val="27"/>
      </w:rPr>
    </w:pPr>
    <w:r w:rsidRPr="003915C8">
      <w:rPr>
        <w:rFonts w:ascii="Times New Roman" w:hAnsi="Times New Roman"/>
        <w:sz w:val="27"/>
        <w:szCs w:val="27"/>
      </w:rPr>
      <w:fldChar w:fldCharType="begin"/>
    </w:r>
    <w:r w:rsidRPr="003915C8">
      <w:rPr>
        <w:rFonts w:ascii="Times New Roman" w:hAnsi="Times New Roman"/>
        <w:sz w:val="27"/>
        <w:szCs w:val="27"/>
      </w:rPr>
      <w:instrText xml:space="preserve"> PAGE   \* MERGEFORMAT </w:instrText>
    </w:r>
    <w:r w:rsidRPr="003915C8">
      <w:rPr>
        <w:rFonts w:ascii="Times New Roman" w:hAnsi="Times New Roman"/>
        <w:sz w:val="27"/>
        <w:szCs w:val="27"/>
      </w:rPr>
      <w:fldChar w:fldCharType="separate"/>
    </w:r>
    <w:r w:rsidR="00891B48">
      <w:rPr>
        <w:rFonts w:ascii="Times New Roman" w:hAnsi="Times New Roman"/>
        <w:noProof/>
        <w:sz w:val="27"/>
        <w:szCs w:val="27"/>
      </w:rPr>
      <w:t>3</w:t>
    </w:r>
    <w:r w:rsidRPr="003915C8">
      <w:rPr>
        <w:rFonts w:ascii="Times New Roman" w:hAnsi="Times New Roman"/>
        <w:noProof/>
        <w:sz w:val="27"/>
        <w:szCs w:val="27"/>
      </w:rPr>
      <w:fldChar w:fldCharType="end"/>
    </w:r>
  </w:p>
  <w:p w14:paraId="0A41E101" w14:textId="77777777" w:rsidR="003915C8" w:rsidRDefault="003915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 w15:restartNumberingAfterBreak="0">
    <w:nsid w:val="0000000F"/>
    <w:multiLevelType w:val="multilevel"/>
    <w:tmpl w:val="0000000E"/>
    <w:lvl w:ilvl="0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000011"/>
    <w:multiLevelType w:val="multilevel"/>
    <w:tmpl w:val="00000010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00000013"/>
    <w:multiLevelType w:val="multilevel"/>
    <w:tmpl w:val="00000012"/>
    <w:lvl w:ilvl="0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 w15:restartNumberingAfterBreak="0">
    <w:nsid w:val="00000015"/>
    <w:multiLevelType w:val="multilevel"/>
    <w:tmpl w:val="00000014"/>
    <w:lvl w:ilvl="0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50"/>
      <w:numFmt w:val="lowerRoman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 w15:restartNumberingAfterBreak="0">
    <w:nsid w:val="00000017"/>
    <w:multiLevelType w:val="multilevel"/>
    <w:tmpl w:val="0000001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 w15:restartNumberingAfterBreak="0">
    <w:nsid w:val="00000019"/>
    <w:multiLevelType w:val="multilevel"/>
    <w:tmpl w:val="00000018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 w15:restartNumberingAfterBreak="0">
    <w:nsid w:val="0000001B"/>
    <w:multiLevelType w:val="multilevel"/>
    <w:tmpl w:val="0000001A"/>
    <w:lvl w:ilvl="0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 w15:restartNumberingAfterBreak="0">
    <w:nsid w:val="0000001D"/>
    <w:multiLevelType w:val="multilevel"/>
    <w:tmpl w:val="0000001C"/>
    <w:lvl w:ilvl="0">
      <w:start w:val="2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 w15:restartNumberingAfterBreak="0">
    <w:nsid w:val="0000001F"/>
    <w:multiLevelType w:val="multilevel"/>
    <w:tmpl w:val="0000001E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 w15:restartNumberingAfterBreak="0">
    <w:nsid w:val="00000021"/>
    <w:multiLevelType w:val="multilevel"/>
    <w:tmpl w:val="00000020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 w15:restartNumberingAfterBreak="0">
    <w:nsid w:val="00000023"/>
    <w:multiLevelType w:val="multilevel"/>
    <w:tmpl w:val="00000022"/>
    <w:lvl w:ilvl="0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7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 w15:restartNumberingAfterBreak="0">
    <w:nsid w:val="00000025"/>
    <w:multiLevelType w:val="multilevel"/>
    <w:tmpl w:val="0000002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9" w15:restartNumberingAfterBreak="0">
    <w:nsid w:val="6437637A"/>
    <w:multiLevelType w:val="multilevel"/>
    <w:tmpl w:val="69AA2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rawingGridVerticalSpacing w:val="177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2E"/>
    <w:rsid w:val="00014D18"/>
    <w:rsid w:val="000154AA"/>
    <w:rsid w:val="00021411"/>
    <w:rsid w:val="00022C8E"/>
    <w:rsid w:val="00027131"/>
    <w:rsid w:val="00030B81"/>
    <w:rsid w:val="00034901"/>
    <w:rsid w:val="00034F07"/>
    <w:rsid w:val="0003542E"/>
    <w:rsid w:val="00037B5F"/>
    <w:rsid w:val="00040EB3"/>
    <w:rsid w:val="00041888"/>
    <w:rsid w:val="00042AD6"/>
    <w:rsid w:val="00044194"/>
    <w:rsid w:val="00047D60"/>
    <w:rsid w:val="00051D1C"/>
    <w:rsid w:val="000521F8"/>
    <w:rsid w:val="000570A3"/>
    <w:rsid w:val="00057180"/>
    <w:rsid w:val="0006681F"/>
    <w:rsid w:val="00066A88"/>
    <w:rsid w:val="000730C1"/>
    <w:rsid w:val="000803ED"/>
    <w:rsid w:val="000960AF"/>
    <w:rsid w:val="00096684"/>
    <w:rsid w:val="000A1F29"/>
    <w:rsid w:val="000B0BA5"/>
    <w:rsid w:val="000B4F5F"/>
    <w:rsid w:val="000C3854"/>
    <w:rsid w:val="000D1213"/>
    <w:rsid w:val="000D1759"/>
    <w:rsid w:val="00103206"/>
    <w:rsid w:val="001128E7"/>
    <w:rsid w:val="001137CA"/>
    <w:rsid w:val="00113B25"/>
    <w:rsid w:val="00114CBD"/>
    <w:rsid w:val="00115752"/>
    <w:rsid w:val="00127A62"/>
    <w:rsid w:val="00131FF2"/>
    <w:rsid w:val="00135E12"/>
    <w:rsid w:val="00142CD6"/>
    <w:rsid w:val="001431EC"/>
    <w:rsid w:val="00147B85"/>
    <w:rsid w:val="00156CC2"/>
    <w:rsid w:val="001633A7"/>
    <w:rsid w:val="00171D3A"/>
    <w:rsid w:val="00173A32"/>
    <w:rsid w:val="001831FE"/>
    <w:rsid w:val="00184017"/>
    <w:rsid w:val="00184E9B"/>
    <w:rsid w:val="00186B91"/>
    <w:rsid w:val="001948AD"/>
    <w:rsid w:val="001A0D02"/>
    <w:rsid w:val="001A0EAE"/>
    <w:rsid w:val="001A1C43"/>
    <w:rsid w:val="001A595B"/>
    <w:rsid w:val="001A704D"/>
    <w:rsid w:val="001B0CC5"/>
    <w:rsid w:val="001B33FC"/>
    <w:rsid w:val="001C398B"/>
    <w:rsid w:val="001C5BF4"/>
    <w:rsid w:val="001D7EC2"/>
    <w:rsid w:val="001E0B9E"/>
    <w:rsid w:val="001E134E"/>
    <w:rsid w:val="001E1470"/>
    <w:rsid w:val="001E3ADB"/>
    <w:rsid w:val="001F081B"/>
    <w:rsid w:val="001F5C3B"/>
    <w:rsid w:val="001F5C5B"/>
    <w:rsid w:val="00203DF5"/>
    <w:rsid w:val="002042D9"/>
    <w:rsid w:val="00205C23"/>
    <w:rsid w:val="002103AF"/>
    <w:rsid w:val="00211357"/>
    <w:rsid w:val="0021179A"/>
    <w:rsid w:val="002131F7"/>
    <w:rsid w:val="00217943"/>
    <w:rsid w:val="00225B9E"/>
    <w:rsid w:val="00230C04"/>
    <w:rsid w:val="0023468C"/>
    <w:rsid w:val="00234F38"/>
    <w:rsid w:val="002361E6"/>
    <w:rsid w:val="002372FC"/>
    <w:rsid w:val="002421DB"/>
    <w:rsid w:val="0024712F"/>
    <w:rsid w:val="00247163"/>
    <w:rsid w:val="0024771B"/>
    <w:rsid w:val="0026416A"/>
    <w:rsid w:val="00267259"/>
    <w:rsid w:val="00281D2C"/>
    <w:rsid w:val="00290308"/>
    <w:rsid w:val="0029200F"/>
    <w:rsid w:val="00293747"/>
    <w:rsid w:val="002A0896"/>
    <w:rsid w:val="002A11C6"/>
    <w:rsid w:val="002A7476"/>
    <w:rsid w:val="002B1018"/>
    <w:rsid w:val="002B738F"/>
    <w:rsid w:val="002C43CB"/>
    <w:rsid w:val="002C7E57"/>
    <w:rsid w:val="002D0D28"/>
    <w:rsid w:val="002D429C"/>
    <w:rsid w:val="002E78CB"/>
    <w:rsid w:val="002F5F80"/>
    <w:rsid w:val="002F772A"/>
    <w:rsid w:val="0030012F"/>
    <w:rsid w:val="003001FB"/>
    <w:rsid w:val="0031188E"/>
    <w:rsid w:val="00316C29"/>
    <w:rsid w:val="00322C85"/>
    <w:rsid w:val="00334AC9"/>
    <w:rsid w:val="00337A05"/>
    <w:rsid w:val="00337C0C"/>
    <w:rsid w:val="00343191"/>
    <w:rsid w:val="00346D67"/>
    <w:rsid w:val="00350792"/>
    <w:rsid w:val="00352103"/>
    <w:rsid w:val="00363031"/>
    <w:rsid w:val="003661B4"/>
    <w:rsid w:val="00371120"/>
    <w:rsid w:val="003749B6"/>
    <w:rsid w:val="003760F3"/>
    <w:rsid w:val="003803C1"/>
    <w:rsid w:val="00384A4C"/>
    <w:rsid w:val="00385184"/>
    <w:rsid w:val="00390EBE"/>
    <w:rsid w:val="003915C8"/>
    <w:rsid w:val="00393ED6"/>
    <w:rsid w:val="00394B57"/>
    <w:rsid w:val="00395099"/>
    <w:rsid w:val="003965DD"/>
    <w:rsid w:val="00397FE3"/>
    <w:rsid w:val="003A1DB9"/>
    <w:rsid w:val="003A73FF"/>
    <w:rsid w:val="003B091B"/>
    <w:rsid w:val="003B4B2C"/>
    <w:rsid w:val="003D0D74"/>
    <w:rsid w:val="003D21EB"/>
    <w:rsid w:val="003D5C6C"/>
    <w:rsid w:val="003D79F0"/>
    <w:rsid w:val="003F2E52"/>
    <w:rsid w:val="003F725B"/>
    <w:rsid w:val="004016EF"/>
    <w:rsid w:val="00403732"/>
    <w:rsid w:val="0040375D"/>
    <w:rsid w:val="00406238"/>
    <w:rsid w:val="00407EBC"/>
    <w:rsid w:val="00410854"/>
    <w:rsid w:val="00420FB8"/>
    <w:rsid w:val="00426565"/>
    <w:rsid w:val="004268C5"/>
    <w:rsid w:val="00426D19"/>
    <w:rsid w:val="004302E6"/>
    <w:rsid w:val="004401BB"/>
    <w:rsid w:val="00447148"/>
    <w:rsid w:val="004567AD"/>
    <w:rsid w:val="00470A7C"/>
    <w:rsid w:val="004829F4"/>
    <w:rsid w:val="0049420A"/>
    <w:rsid w:val="004955C9"/>
    <w:rsid w:val="00495C02"/>
    <w:rsid w:val="00497BDB"/>
    <w:rsid w:val="00497CF7"/>
    <w:rsid w:val="004A25EF"/>
    <w:rsid w:val="004A3A2C"/>
    <w:rsid w:val="004A4B2D"/>
    <w:rsid w:val="004A4D74"/>
    <w:rsid w:val="004A4EED"/>
    <w:rsid w:val="004B3097"/>
    <w:rsid w:val="004B6A8B"/>
    <w:rsid w:val="004C081A"/>
    <w:rsid w:val="004C3FCE"/>
    <w:rsid w:val="004C6C7B"/>
    <w:rsid w:val="004D11C4"/>
    <w:rsid w:val="004D324D"/>
    <w:rsid w:val="004E5420"/>
    <w:rsid w:val="004E673E"/>
    <w:rsid w:val="004F4B68"/>
    <w:rsid w:val="004F6BD1"/>
    <w:rsid w:val="004F6E2E"/>
    <w:rsid w:val="005057D3"/>
    <w:rsid w:val="0050710F"/>
    <w:rsid w:val="005152B0"/>
    <w:rsid w:val="00515842"/>
    <w:rsid w:val="00522075"/>
    <w:rsid w:val="00523B5F"/>
    <w:rsid w:val="00523D81"/>
    <w:rsid w:val="005330A0"/>
    <w:rsid w:val="00533424"/>
    <w:rsid w:val="0054202F"/>
    <w:rsid w:val="00542495"/>
    <w:rsid w:val="00542F02"/>
    <w:rsid w:val="0054616D"/>
    <w:rsid w:val="005536BB"/>
    <w:rsid w:val="005548A0"/>
    <w:rsid w:val="0056385E"/>
    <w:rsid w:val="00563C2A"/>
    <w:rsid w:val="00566A3D"/>
    <w:rsid w:val="00566D20"/>
    <w:rsid w:val="005728B9"/>
    <w:rsid w:val="00573F7A"/>
    <w:rsid w:val="00580DAE"/>
    <w:rsid w:val="005823BD"/>
    <w:rsid w:val="005875F7"/>
    <w:rsid w:val="00593F38"/>
    <w:rsid w:val="00595185"/>
    <w:rsid w:val="005A1F9A"/>
    <w:rsid w:val="005A4DFD"/>
    <w:rsid w:val="005A77D1"/>
    <w:rsid w:val="005B54F3"/>
    <w:rsid w:val="005C7118"/>
    <w:rsid w:val="005D28EA"/>
    <w:rsid w:val="005D2D37"/>
    <w:rsid w:val="005D52A7"/>
    <w:rsid w:val="005E05EB"/>
    <w:rsid w:val="005E29D7"/>
    <w:rsid w:val="005F0BC2"/>
    <w:rsid w:val="005F3757"/>
    <w:rsid w:val="005F5926"/>
    <w:rsid w:val="005F62E9"/>
    <w:rsid w:val="00602029"/>
    <w:rsid w:val="00605524"/>
    <w:rsid w:val="00614E8D"/>
    <w:rsid w:val="00617331"/>
    <w:rsid w:val="006208A0"/>
    <w:rsid w:val="00620C60"/>
    <w:rsid w:val="006217E9"/>
    <w:rsid w:val="006232B5"/>
    <w:rsid w:val="006265E4"/>
    <w:rsid w:val="00633B38"/>
    <w:rsid w:val="00633FD5"/>
    <w:rsid w:val="00635BFA"/>
    <w:rsid w:val="006369D9"/>
    <w:rsid w:val="00641ABE"/>
    <w:rsid w:val="00641CFE"/>
    <w:rsid w:val="006446BA"/>
    <w:rsid w:val="00645C65"/>
    <w:rsid w:val="00651FCE"/>
    <w:rsid w:val="00653245"/>
    <w:rsid w:val="00654DB6"/>
    <w:rsid w:val="0065670C"/>
    <w:rsid w:val="006604A8"/>
    <w:rsid w:val="0066073A"/>
    <w:rsid w:val="006620EE"/>
    <w:rsid w:val="00663A87"/>
    <w:rsid w:val="00671506"/>
    <w:rsid w:val="00674C96"/>
    <w:rsid w:val="00682F61"/>
    <w:rsid w:val="006870EA"/>
    <w:rsid w:val="006927BB"/>
    <w:rsid w:val="006A03CD"/>
    <w:rsid w:val="006A1621"/>
    <w:rsid w:val="006A2CB8"/>
    <w:rsid w:val="006B01AF"/>
    <w:rsid w:val="006B0D70"/>
    <w:rsid w:val="006B3928"/>
    <w:rsid w:val="006B4A58"/>
    <w:rsid w:val="006C0F11"/>
    <w:rsid w:val="006C1F1F"/>
    <w:rsid w:val="006C46D9"/>
    <w:rsid w:val="006C7E3E"/>
    <w:rsid w:val="006D1DA9"/>
    <w:rsid w:val="006D421A"/>
    <w:rsid w:val="006E0FF8"/>
    <w:rsid w:val="006E13F2"/>
    <w:rsid w:val="006E2784"/>
    <w:rsid w:val="006E4930"/>
    <w:rsid w:val="006F093C"/>
    <w:rsid w:val="006F0BD5"/>
    <w:rsid w:val="006F1F85"/>
    <w:rsid w:val="006F2452"/>
    <w:rsid w:val="006F33C5"/>
    <w:rsid w:val="006F59A9"/>
    <w:rsid w:val="006F5FF1"/>
    <w:rsid w:val="006F635B"/>
    <w:rsid w:val="00700082"/>
    <w:rsid w:val="00701A4A"/>
    <w:rsid w:val="00703B56"/>
    <w:rsid w:val="00710367"/>
    <w:rsid w:val="00710F16"/>
    <w:rsid w:val="00715072"/>
    <w:rsid w:val="00726145"/>
    <w:rsid w:val="00731F55"/>
    <w:rsid w:val="007430BA"/>
    <w:rsid w:val="00747CAD"/>
    <w:rsid w:val="00761FAB"/>
    <w:rsid w:val="00764377"/>
    <w:rsid w:val="00770850"/>
    <w:rsid w:val="00771F30"/>
    <w:rsid w:val="007725F6"/>
    <w:rsid w:val="00773A3C"/>
    <w:rsid w:val="00774186"/>
    <w:rsid w:val="007800C6"/>
    <w:rsid w:val="00781FD7"/>
    <w:rsid w:val="00783B56"/>
    <w:rsid w:val="00786244"/>
    <w:rsid w:val="00786636"/>
    <w:rsid w:val="007879A9"/>
    <w:rsid w:val="00793398"/>
    <w:rsid w:val="00793D3E"/>
    <w:rsid w:val="00797AD9"/>
    <w:rsid w:val="007A1CF8"/>
    <w:rsid w:val="007C17BD"/>
    <w:rsid w:val="007C2EBB"/>
    <w:rsid w:val="007C69E0"/>
    <w:rsid w:val="007D4085"/>
    <w:rsid w:val="007D6BB9"/>
    <w:rsid w:val="007D72B1"/>
    <w:rsid w:val="007D7E51"/>
    <w:rsid w:val="007E1DBF"/>
    <w:rsid w:val="007E5A7F"/>
    <w:rsid w:val="007E7A7A"/>
    <w:rsid w:val="007E7B81"/>
    <w:rsid w:val="007F2DEE"/>
    <w:rsid w:val="007F5019"/>
    <w:rsid w:val="007F650B"/>
    <w:rsid w:val="008028AA"/>
    <w:rsid w:val="008037A0"/>
    <w:rsid w:val="008039CD"/>
    <w:rsid w:val="00803D30"/>
    <w:rsid w:val="00812F05"/>
    <w:rsid w:val="00815272"/>
    <w:rsid w:val="008156B6"/>
    <w:rsid w:val="00816A6B"/>
    <w:rsid w:val="00820F14"/>
    <w:rsid w:val="00822BC9"/>
    <w:rsid w:val="00824D44"/>
    <w:rsid w:val="00824DA7"/>
    <w:rsid w:val="00825A6A"/>
    <w:rsid w:val="00826DBF"/>
    <w:rsid w:val="00830298"/>
    <w:rsid w:val="00832BE9"/>
    <w:rsid w:val="00835CB9"/>
    <w:rsid w:val="008455F6"/>
    <w:rsid w:val="00852DE0"/>
    <w:rsid w:val="008539AF"/>
    <w:rsid w:val="00853CA1"/>
    <w:rsid w:val="00853DCC"/>
    <w:rsid w:val="0086030D"/>
    <w:rsid w:val="00861B70"/>
    <w:rsid w:val="008625D5"/>
    <w:rsid w:val="00862672"/>
    <w:rsid w:val="00864B23"/>
    <w:rsid w:val="00880A07"/>
    <w:rsid w:val="00880F23"/>
    <w:rsid w:val="0088232E"/>
    <w:rsid w:val="008853F8"/>
    <w:rsid w:val="00885B86"/>
    <w:rsid w:val="0088727B"/>
    <w:rsid w:val="00891B48"/>
    <w:rsid w:val="008920E4"/>
    <w:rsid w:val="00893BE6"/>
    <w:rsid w:val="008A60E3"/>
    <w:rsid w:val="008A79A9"/>
    <w:rsid w:val="008B4C68"/>
    <w:rsid w:val="008B5B5D"/>
    <w:rsid w:val="008B695F"/>
    <w:rsid w:val="008C0988"/>
    <w:rsid w:val="008C3FFF"/>
    <w:rsid w:val="008C6CCD"/>
    <w:rsid w:val="008D0F57"/>
    <w:rsid w:val="008D2A5E"/>
    <w:rsid w:val="008D3740"/>
    <w:rsid w:val="008D6D2B"/>
    <w:rsid w:val="008E0FE6"/>
    <w:rsid w:val="008E2D4C"/>
    <w:rsid w:val="008E478B"/>
    <w:rsid w:val="008E63A9"/>
    <w:rsid w:val="008F1CF2"/>
    <w:rsid w:val="008F2A25"/>
    <w:rsid w:val="008F3001"/>
    <w:rsid w:val="008F7110"/>
    <w:rsid w:val="00900D9F"/>
    <w:rsid w:val="00902F5B"/>
    <w:rsid w:val="00911433"/>
    <w:rsid w:val="00911AD7"/>
    <w:rsid w:val="009123C0"/>
    <w:rsid w:val="00913AAA"/>
    <w:rsid w:val="00914F14"/>
    <w:rsid w:val="00921D7C"/>
    <w:rsid w:val="00922CE1"/>
    <w:rsid w:val="00923EC7"/>
    <w:rsid w:val="00931B6D"/>
    <w:rsid w:val="0093328D"/>
    <w:rsid w:val="009351BC"/>
    <w:rsid w:val="009353D5"/>
    <w:rsid w:val="00935ADF"/>
    <w:rsid w:val="00937FA0"/>
    <w:rsid w:val="00941C99"/>
    <w:rsid w:val="009424DE"/>
    <w:rsid w:val="00943155"/>
    <w:rsid w:val="00943796"/>
    <w:rsid w:val="0095472A"/>
    <w:rsid w:val="009600BF"/>
    <w:rsid w:val="0096134C"/>
    <w:rsid w:val="009615EB"/>
    <w:rsid w:val="00961B9B"/>
    <w:rsid w:val="00963184"/>
    <w:rsid w:val="0096326C"/>
    <w:rsid w:val="009700AC"/>
    <w:rsid w:val="0097097D"/>
    <w:rsid w:val="00973C64"/>
    <w:rsid w:val="009757B8"/>
    <w:rsid w:val="00976F31"/>
    <w:rsid w:val="00981DD1"/>
    <w:rsid w:val="009835D3"/>
    <w:rsid w:val="0098645C"/>
    <w:rsid w:val="00987319"/>
    <w:rsid w:val="00990163"/>
    <w:rsid w:val="00991008"/>
    <w:rsid w:val="00996DBE"/>
    <w:rsid w:val="00996DF3"/>
    <w:rsid w:val="009B2727"/>
    <w:rsid w:val="009B585D"/>
    <w:rsid w:val="009C2C0A"/>
    <w:rsid w:val="009C46D3"/>
    <w:rsid w:val="009D2014"/>
    <w:rsid w:val="009E1B5B"/>
    <w:rsid w:val="009F2514"/>
    <w:rsid w:val="009F3659"/>
    <w:rsid w:val="009F710E"/>
    <w:rsid w:val="00A023B1"/>
    <w:rsid w:val="00A0480A"/>
    <w:rsid w:val="00A048FD"/>
    <w:rsid w:val="00A0535E"/>
    <w:rsid w:val="00A0543F"/>
    <w:rsid w:val="00A06597"/>
    <w:rsid w:val="00A112DF"/>
    <w:rsid w:val="00A1197C"/>
    <w:rsid w:val="00A11A75"/>
    <w:rsid w:val="00A143EC"/>
    <w:rsid w:val="00A1673B"/>
    <w:rsid w:val="00A16752"/>
    <w:rsid w:val="00A16D31"/>
    <w:rsid w:val="00A17A47"/>
    <w:rsid w:val="00A24728"/>
    <w:rsid w:val="00A27DE2"/>
    <w:rsid w:val="00A31695"/>
    <w:rsid w:val="00A3563F"/>
    <w:rsid w:val="00A4091E"/>
    <w:rsid w:val="00A40F14"/>
    <w:rsid w:val="00A41165"/>
    <w:rsid w:val="00A4263A"/>
    <w:rsid w:val="00A471EE"/>
    <w:rsid w:val="00A53815"/>
    <w:rsid w:val="00A553E6"/>
    <w:rsid w:val="00A55CC8"/>
    <w:rsid w:val="00A56C2F"/>
    <w:rsid w:val="00A578D8"/>
    <w:rsid w:val="00A61445"/>
    <w:rsid w:val="00A614DC"/>
    <w:rsid w:val="00A64EA2"/>
    <w:rsid w:val="00A703EC"/>
    <w:rsid w:val="00A70CDC"/>
    <w:rsid w:val="00A71358"/>
    <w:rsid w:val="00A7279E"/>
    <w:rsid w:val="00A73C85"/>
    <w:rsid w:val="00A762D3"/>
    <w:rsid w:val="00A770C9"/>
    <w:rsid w:val="00A80AD2"/>
    <w:rsid w:val="00A84CC0"/>
    <w:rsid w:val="00A90B71"/>
    <w:rsid w:val="00A9586F"/>
    <w:rsid w:val="00A9668E"/>
    <w:rsid w:val="00A97372"/>
    <w:rsid w:val="00A97672"/>
    <w:rsid w:val="00A976EC"/>
    <w:rsid w:val="00AA0070"/>
    <w:rsid w:val="00AA487C"/>
    <w:rsid w:val="00AB0088"/>
    <w:rsid w:val="00AB0304"/>
    <w:rsid w:val="00AB1E2E"/>
    <w:rsid w:val="00AC4CE6"/>
    <w:rsid w:val="00AD0C69"/>
    <w:rsid w:val="00AD124D"/>
    <w:rsid w:val="00AD7C5B"/>
    <w:rsid w:val="00AE1FB0"/>
    <w:rsid w:val="00AE2164"/>
    <w:rsid w:val="00AE2216"/>
    <w:rsid w:val="00AE3E72"/>
    <w:rsid w:val="00AE5A12"/>
    <w:rsid w:val="00AE76BA"/>
    <w:rsid w:val="00AF02A0"/>
    <w:rsid w:val="00AF6624"/>
    <w:rsid w:val="00B00431"/>
    <w:rsid w:val="00B00496"/>
    <w:rsid w:val="00B03C1B"/>
    <w:rsid w:val="00B03F0D"/>
    <w:rsid w:val="00B040AB"/>
    <w:rsid w:val="00B0466B"/>
    <w:rsid w:val="00B05670"/>
    <w:rsid w:val="00B13BC1"/>
    <w:rsid w:val="00B15B88"/>
    <w:rsid w:val="00B27336"/>
    <w:rsid w:val="00B31EDC"/>
    <w:rsid w:val="00B3408F"/>
    <w:rsid w:val="00B3475A"/>
    <w:rsid w:val="00B34A03"/>
    <w:rsid w:val="00B40229"/>
    <w:rsid w:val="00B41988"/>
    <w:rsid w:val="00B4207F"/>
    <w:rsid w:val="00B42863"/>
    <w:rsid w:val="00B45A4A"/>
    <w:rsid w:val="00B6057E"/>
    <w:rsid w:val="00B651E0"/>
    <w:rsid w:val="00B670A1"/>
    <w:rsid w:val="00B70AFF"/>
    <w:rsid w:val="00B721A6"/>
    <w:rsid w:val="00B75DC5"/>
    <w:rsid w:val="00B87EA4"/>
    <w:rsid w:val="00B92E08"/>
    <w:rsid w:val="00B948B6"/>
    <w:rsid w:val="00BA275B"/>
    <w:rsid w:val="00BA31D2"/>
    <w:rsid w:val="00BC039B"/>
    <w:rsid w:val="00BC1255"/>
    <w:rsid w:val="00BC2E1E"/>
    <w:rsid w:val="00BC5DDF"/>
    <w:rsid w:val="00BC62C2"/>
    <w:rsid w:val="00BD278A"/>
    <w:rsid w:val="00BD7AAE"/>
    <w:rsid w:val="00BE2B75"/>
    <w:rsid w:val="00BE3D7A"/>
    <w:rsid w:val="00BE4250"/>
    <w:rsid w:val="00BE7119"/>
    <w:rsid w:val="00BE7ED8"/>
    <w:rsid w:val="00BF68DC"/>
    <w:rsid w:val="00BF73C6"/>
    <w:rsid w:val="00C00ED7"/>
    <w:rsid w:val="00C07BC6"/>
    <w:rsid w:val="00C16D6C"/>
    <w:rsid w:val="00C20126"/>
    <w:rsid w:val="00C21CDA"/>
    <w:rsid w:val="00C22E8A"/>
    <w:rsid w:val="00C23044"/>
    <w:rsid w:val="00C23C8C"/>
    <w:rsid w:val="00C25B96"/>
    <w:rsid w:val="00C268AC"/>
    <w:rsid w:val="00C415C6"/>
    <w:rsid w:val="00C41D6C"/>
    <w:rsid w:val="00C50706"/>
    <w:rsid w:val="00C5344A"/>
    <w:rsid w:val="00C53D64"/>
    <w:rsid w:val="00C54DBB"/>
    <w:rsid w:val="00C555D8"/>
    <w:rsid w:val="00C55988"/>
    <w:rsid w:val="00C57091"/>
    <w:rsid w:val="00C57B0D"/>
    <w:rsid w:val="00C61EF4"/>
    <w:rsid w:val="00C756E0"/>
    <w:rsid w:val="00C81294"/>
    <w:rsid w:val="00C85C30"/>
    <w:rsid w:val="00C91945"/>
    <w:rsid w:val="00C9330B"/>
    <w:rsid w:val="00CA0719"/>
    <w:rsid w:val="00CA1E64"/>
    <w:rsid w:val="00CA30B9"/>
    <w:rsid w:val="00CA5E22"/>
    <w:rsid w:val="00CA6F53"/>
    <w:rsid w:val="00CB596B"/>
    <w:rsid w:val="00CC0F84"/>
    <w:rsid w:val="00CC3494"/>
    <w:rsid w:val="00CE1A6F"/>
    <w:rsid w:val="00CE3F3E"/>
    <w:rsid w:val="00CE66D5"/>
    <w:rsid w:val="00CF2EE9"/>
    <w:rsid w:val="00CF4330"/>
    <w:rsid w:val="00CF59DE"/>
    <w:rsid w:val="00D003DD"/>
    <w:rsid w:val="00D12B24"/>
    <w:rsid w:val="00D15C2E"/>
    <w:rsid w:val="00D15D09"/>
    <w:rsid w:val="00D1798D"/>
    <w:rsid w:val="00D219C5"/>
    <w:rsid w:val="00D22AE4"/>
    <w:rsid w:val="00D23225"/>
    <w:rsid w:val="00D25128"/>
    <w:rsid w:val="00D35837"/>
    <w:rsid w:val="00D4488F"/>
    <w:rsid w:val="00D45BC9"/>
    <w:rsid w:val="00D50FE7"/>
    <w:rsid w:val="00D57D67"/>
    <w:rsid w:val="00D77566"/>
    <w:rsid w:val="00D800C2"/>
    <w:rsid w:val="00D810A2"/>
    <w:rsid w:val="00D81A76"/>
    <w:rsid w:val="00D81E61"/>
    <w:rsid w:val="00D826AF"/>
    <w:rsid w:val="00D83A5B"/>
    <w:rsid w:val="00D84C84"/>
    <w:rsid w:val="00D862CB"/>
    <w:rsid w:val="00D86C9C"/>
    <w:rsid w:val="00D916B9"/>
    <w:rsid w:val="00D93382"/>
    <w:rsid w:val="00D9662E"/>
    <w:rsid w:val="00D9729B"/>
    <w:rsid w:val="00DA4C1A"/>
    <w:rsid w:val="00DA554F"/>
    <w:rsid w:val="00DA6528"/>
    <w:rsid w:val="00DA7809"/>
    <w:rsid w:val="00DB3F0E"/>
    <w:rsid w:val="00DC4D94"/>
    <w:rsid w:val="00DC7164"/>
    <w:rsid w:val="00DC7362"/>
    <w:rsid w:val="00DD0172"/>
    <w:rsid w:val="00DD0573"/>
    <w:rsid w:val="00DD10A8"/>
    <w:rsid w:val="00DD1B1E"/>
    <w:rsid w:val="00DD6CF2"/>
    <w:rsid w:val="00DE0CD4"/>
    <w:rsid w:val="00DE0EC3"/>
    <w:rsid w:val="00DE11B0"/>
    <w:rsid w:val="00DF3270"/>
    <w:rsid w:val="00DF392E"/>
    <w:rsid w:val="00DF3979"/>
    <w:rsid w:val="00DF5EC9"/>
    <w:rsid w:val="00E00F1A"/>
    <w:rsid w:val="00E052E2"/>
    <w:rsid w:val="00E06917"/>
    <w:rsid w:val="00E06DD9"/>
    <w:rsid w:val="00E1136F"/>
    <w:rsid w:val="00E13A32"/>
    <w:rsid w:val="00E24291"/>
    <w:rsid w:val="00E25AB5"/>
    <w:rsid w:val="00E26596"/>
    <w:rsid w:val="00E26641"/>
    <w:rsid w:val="00E26C00"/>
    <w:rsid w:val="00E31698"/>
    <w:rsid w:val="00E373E6"/>
    <w:rsid w:val="00E43876"/>
    <w:rsid w:val="00E4797C"/>
    <w:rsid w:val="00E52A7A"/>
    <w:rsid w:val="00E549BE"/>
    <w:rsid w:val="00E562AA"/>
    <w:rsid w:val="00E63C1E"/>
    <w:rsid w:val="00E64BD3"/>
    <w:rsid w:val="00E667B5"/>
    <w:rsid w:val="00E834BB"/>
    <w:rsid w:val="00E86C65"/>
    <w:rsid w:val="00E92D01"/>
    <w:rsid w:val="00EA1445"/>
    <w:rsid w:val="00EA6D5E"/>
    <w:rsid w:val="00EA73B7"/>
    <w:rsid w:val="00EB44F6"/>
    <w:rsid w:val="00EC1F8C"/>
    <w:rsid w:val="00EC3771"/>
    <w:rsid w:val="00EC734E"/>
    <w:rsid w:val="00ED0AA1"/>
    <w:rsid w:val="00ED179A"/>
    <w:rsid w:val="00ED3BC0"/>
    <w:rsid w:val="00EE17E5"/>
    <w:rsid w:val="00EE4070"/>
    <w:rsid w:val="00EE79A4"/>
    <w:rsid w:val="00EE7EF3"/>
    <w:rsid w:val="00EF6129"/>
    <w:rsid w:val="00F003C4"/>
    <w:rsid w:val="00F004D0"/>
    <w:rsid w:val="00F03A0C"/>
    <w:rsid w:val="00F03A82"/>
    <w:rsid w:val="00F065F1"/>
    <w:rsid w:val="00F122CE"/>
    <w:rsid w:val="00F165FF"/>
    <w:rsid w:val="00F2551D"/>
    <w:rsid w:val="00F2781F"/>
    <w:rsid w:val="00F30A2E"/>
    <w:rsid w:val="00F31E51"/>
    <w:rsid w:val="00F340CA"/>
    <w:rsid w:val="00F35CAA"/>
    <w:rsid w:val="00F37F60"/>
    <w:rsid w:val="00F428AF"/>
    <w:rsid w:val="00F44A29"/>
    <w:rsid w:val="00F46E8F"/>
    <w:rsid w:val="00F56A07"/>
    <w:rsid w:val="00F608B8"/>
    <w:rsid w:val="00F65DB7"/>
    <w:rsid w:val="00F706FA"/>
    <w:rsid w:val="00F712E6"/>
    <w:rsid w:val="00F73806"/>
    <w:rsid w:val="00F75882"/>
    <w:rsid w:val="00F76BF9"/>
    <w:rsid w:val="00F77E4F"/>
    <w:rsid w:val="00F81136"/>
    <w:rsid w:val="00F81139"/>
    <w:rsid w:val="00F947B2"/>
    <w:rsid w:val="00F97A4F"/>
    <w:rsid w:val="00FA00E3"/>
    <w:rsid w:val="00FA0FDC"/>
    <w:rsid w:val="00FA40D9"/>
    <w:rsid w:val="00FC1339"/>
    <w:rsid w:val="00FD4B79"/>
    <w:rsid w:val="00FE02BC"/>
    <w:rsid w:val="00FE1520"/>
    <w:rsid w:val="00FE6C96"/>
    <w:rsid w:val="00FF6995"/>
    <w:rsid w:val="00FF6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,"/>
  <w14:docId w14:val="1FE019DC"/>
  <w15:chartTrackingRefBased/>
  <w15:docId w15:val="{4F1BA8D8-6BDD-4811-98FD-5C0196B5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2C2"/>
    <w:pPr>
      <w:spacing w:after="120" w:line="360" w:lineRule="exact"/>
      <w:jc w:val="both"/>
    </w:pPr>
    <w:rPr>
      <w:rFonts w:ascii=".VnTime" w:hAnsi=".VnTime"/>
      <w:sz w:val="26"/>
    </w:rPr>
  </w:style>
  <w:style w:type="paragraph" w:styleId="Heading1">
    <w:name w:val="heading 1"/>
    <w:basedOn w:val="Normal"/>
    <w:next w:val="Normal"/>
    <w:qFormat/>
    <w:rsid w:val="00BC62C2"/>
    <w:pPr>
      <w:keepNext/>
      <w:outlineLvl w:val="0"/>
    </w:pPr>
    <w:rPr>
      <w:rFonts w:ascii="Times New Roman" w:hAnsi="Times New Roman"/>
      <w:b/>
    </w:rPr>
  </w:style>
  <w:style w:type="paragraph" w:styleId="Heading2">
    <w:name w:val="heading 2"/>
    <w:basedOn w:val="Normal"/>
    <w:next w:val="Normal"/>
    <w:qFormat/>
    <w:rsid w:val="00BC62C2"/>
    <w:pPr>
      <w:keepNext/>
      <w:jc w:val="center"/>
      <w:outlineLvl w:val="1"/>
    </w:pPr>
    <w:rPr>
      <w:rFonts w:ascii="Times New Roman" w:hAnsi="Times New Roman"/>
      <w:b/>
      <w:iCs/>
      <w:sz w:val="24"/>
    </w:rPr>
  </w:style>
  <w:style w:type="paragraph" w:styleId="Heading3">
    <w:name w:val="heading 3"/>
    <w:basedOn w:val="Normal"/>
    <w:next w:val="Normal"/>
    <w:qFormat/>
    <w:rsid w:val="00BC62C2"/>
    <w:pPr>
      <w:keepNext/>
      <w:spacing w:line="260" w:lineRule="exact"/>
      <w:outlineLvl w:val="2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62C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C62C2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">
    <w:name w:val="Body Text"/>
    <w:basedOn w:val="Normal"/>
    <w:rsid w:val="00BC62C2"/>
    <w:pPr>
      <w:spacing w:line="240" w:lineRule="auto"/>
      <w:jc w:val="left"/>
    </w:pPr>
    <w:rPr>
      <w:rFonts w:ascii="Times New Roman" w:hAnsi="Times New Roman"/>
      <w:sz w:val="28"/>
    </w:rPr>
  </w:style>
  <w:style w:type="paragraph" w:styleId="BodyTextIndent">
    <w:name w:val="Body Text Indent"/>
    <w:basedOn w:val="Normal"/>
    <w:rsid w:val="00BC62C2"/>
    <w:pPr>
      <w:ind w:firstLine="720"/>
    </w:pPr>
    <w:rPr>
      <w:rFonts w:ascii="Times New Roman" w:hAnsi="Times New Roman"/>
      <w:sz w:val="28"/>
    </w:rPr>
  </w:style>
  <w:style w:type="paragraph" w:styleId="BodyText2">
    <w:name w:val="Body Text 2"/>
    <w:basedOn w:val="Normal"/>
    <w:rsid w:val="00BC62C2"/>
    <w:rPr>
      <w:rFonts w:ascii="Times New Roman" w:hAnsi="Times New Roman"/>
      <w:sz w:val="28"/>
    </w:rPr>
  </w:style>
  <w:style w:type="paragraph" w:styleId="BodyTextIndent2">
    <w:name w:val="Body Text Indent 2"/>
    <w:basedOn w:val="Normal"/>
    <w:rsid w:val="00BC62C2"/>
    <w:pPr>
      <w:tabs>
        <w:tab w:val="left" w:pos="709"/>
      </w:tabs>
      <w:spacing w:before="120" w:line="340" w:lineRule="exact"/>
      <w:ind w:left="6"/>
    </w:pPr>
    <w:rPr>
      <w:rFonts w:ascii="Times New Roman" w:hAnsi="Times New Roman"/>
      <w:sz w:val="28"/>
    </w:rPr>
  </w:style>
  <w:style w:type="table" w:styleId="TableGrid">
    <w:name w:val="Table Grid"/>
    <w:basedOn w:val="TableNormal"/>
    <w:rsid w:val="0042656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AA007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A007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3542E"/>
  </w:style>
  <w:style w:type="character" w:customStyle="1" w:styleId="FooterChar">
    <w:name w:val="Footer Char"/>
    <w:link w:val="Footer"/>
    <w:uiPriority w:val="99"/>
    <w:rsid w:val="0003542E"/>
    <w:rPr>
      <w:rFonts w:ascii=".VnTime" w:hAnsi=".VnTime"/>
      <w:sz w:val="26"/>
    </w:rPr>
  </w:style>
  <w:style w:type="character" w:styleId="Hyperlink">
    <w:name w:val="Hyperlink"/>
    <w:uiPriority w:val="99"/>
    <w:rsid w:val="0003542E"/>
    <w:rPr>
      <w:color w:val="000080"/>
      <w:u w:val="single"/>
    </w:rPr>
  </w:style>
  <w:style w:type="character" w:customStyle="1" w:styleId="Bodytext2Exact">
    <w:name w:val="Body text (2) Exact"/>
    <w:uiPriority w:val="99"/>
    <w:rsid w:val="0003542E"/>
    <w:rPr>
      <w:rFonts w:ascii="Times New Roman" w:hAnsi="Times New Roman" w:cs="Times New Roman"/>
      <w:sz w:val="26"/>
      <w:szCs w:val="26"/>
      <w:u w:val="none"/>
    </w:rPr>
  </w:style>
  <w:style w:type="character" w:customStyle="1" w:styleId="Heading10">
    <w:name w:val="Heading #1_"/>
    <w:link w:val="Heading11"/>
    <w:uiPriority w:val="99"/>
    <w:rsid w:val="0003542E"/>
    <w:rPr>
      <w:sz w:val="26"/>
      <w:szCs w:val="26"/>
      <w:shd w:val="clear" w:color="auto" w:fill="FFFFFF"/>
    </w:rPr>
  </w:style>
  <w:style w:type="character" w:customStyle="1" w:styleId="Heading112pt">
    <w:name w:val="Heading #1 + 12 pt"/>
    <w:aliases w:val="Italic,Spacing 1 pt"/>
    <w:uiPriority w:val="99"/>
    <w:rsid w:val="0003542E"/>
    <w:rPr>
      <w:i/>
      <w:iCs/>
      <w:spacing w:val="30"/>
      <w:sz w:val="24"/>
      <w:szCs w:val="24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03542E"/>
    <w:rPr>
      <w:b/>
      <w:bCs/>
      <w:sz w:val="26"/>
      <w:szCs w:val="26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03542E"/>
    <w:rPr>
      <w:i/>
      <w:iCs/>
      <w:shd w:val="clear" w:color="auto" w:fill="FFFFFF"/>
    </w:rPr>
  </w:style>
  <w:style w:type="character" w:customStyle="1" w:styleId="Bodytext413pt">
    <w:name w:val="Body text (4) + 13 pt"/>
    <w:aliases w:val="Not Italic"/>
    <w:uiPriority w:val="99"/>
    <w:rsid w:val="0003542E"/>
    <w:rPr>
      <w:i w:val="0"/>
      <w:iCs w:val="0"/>
      <w:sz w:val="26"/>
      <w:szCs w:val="26"/>
      <w:shd w:val="clear" w:color="auto" w:fill="FFFFFF"/>
    </w:rPr>
  </w:style>
  <w:style w:type="character" w:customStyle="1" w:styleId="Bodytext312pt">
    <w:name w:val="Body text (3) + 12 pt"/>
    <w:uiPriority w:val="99"/>
    <w:rsid w:val="0003542E"/>
    <w:rPr>
      <w:b w:val="0"/>
      <w:bCs w:val="0"/>
      <w:sz w:val="24"/>
      <w:szCs w:val="24"/>
      <w:shd w:val="clear" w:color="auto" w:fill="FFFFFF"/>
    </w:rPr>
  </w:style>
  <w:style w:type="character" w:customStyle="1" w:styleId="Bodytext5">
    <w:name w:val="Body text (5)_"/>
    <w:link w:val="Bodytext50"/>
    <w:uiPriority w:val="99"/>
    <w:rsid w:val="0003542E"/>
    <w:rPr>
      <w:rFonts w:ascii="Courier New" w:hAnsi="Courier New" w:cs="Courier New"/>
      <w:b/>
      <w:bCs/>
      <w:spacing w:val="-10"/>
      <w:sz w:val="30"/>
      <w:szCs w:val="30"/>
      <w:shd w:val="clear" w:color="auto" w:fill="FFFFFF"/>
    </w:rPr>
  </w:style>
  <w:style w:type="character" w:customStyle="1" w:styleId="Bodytext5SmallCaps">
    <w:name w:val="Body text (5) + Small Caps"/>
    <w:uiPriority w:val="99"/>
    <w:rsid w:val="0003542E"/>
    <w:rPr>
      <w:rFonts w:ascii="Courier New" w:hAnsi="Courier New" w:cs="Courier New"/>
      <w:b w:val="0"/>
      <w:bCs w:val="0"/>
      <w:smallCaps/>
      <w:spacing w:val="-10"/>
      <w:sz w:val="30"/>
      <w:szCs w:val="30"/>
      <w:shd w:val="clear" w:color="auto" w:fill="FFFFFF"/>
    </w:rPr>
  </w:style>
  <w:style w:type="character" w:customStyle="1" w:styleId="Heading20">
    <w:name w:val="Heading #2_"/>
    <w:link w:val="Heading21"/>
    <w:uiPriority w:val="99"/>
    <w:rsid w:val="0003542E"/>
    <w:rPr>
      <w:rFonts w:ascii="Arial Narrow" w:hAnsi="Arial Narrow" w:cs="Arial Narrow"/>
      <w:sz w:val="24"/>
      <w:szCs w:val="24"/>
      <w:shd w:val="clear" w:color="auto" w:fill="FFFFFF"/>
    </w:rPr>
  </w:style>
  <w:style w:type="character" w:customStyle="1" w:styleId="Heading2TimesNewRoman">
    <w:name w:val="Heading #2 + Times New Roman"/>
    <w:aliases w:val="4 pt,Bold,Italic10"/>
    <w:uiPriority w:val="99"/>
    <w:rsid w:val="0003542E"/>
    <w:rPr>
      <w:rFonts w:ascii="Times New Roman" w:hAnsi="Times New Roman" w:cs="Times New Roman"/>
      <w:b/>
      <w:bCs/>
      <w:i/>
      <w:iCs/>
      <w:sz w:val="8"/>
      <w:szCs w:val="8"/>
      <w:shd w:val="clear" w:color="auto" w:fill="FFFFFF"/>
    </w:rPr>
  </w:style>
  <w:style w:type="character" w:customStyle="1" w:styleId="Bodytext20">
    <w:name w:val="Body text (2)_"/>
    <w:link w:val="Bodytext21"/>
    <w:uiPriority w:val="99"/>
    <w:rsid w:val="0003542E"/>
    <w:rPr>
      <w:sz w:val="26"/>
      <w:szCs w:val="26"/>
      <w:shd w:val="clear" w:color="auto" w:fill="FFFFFF"/>
    </w:rPr>
  </w:style>
  <w:style w:type="character" w:customStyle="1" w:styleId="Bodytext2Bold">
    <w:name w:val="Body text (2) + Bold"/>
    <w:uiPriority w:val="99"/>
    <w:rsid w:val="0003542E"/>
    <w:rPr>
      <w:b/>
      <w:bCs/>
      <w:sz w:val="26"/>
      <w:szCs w:val="26"/>
      <w:shd w:val="clear" w:color="auto" w:fill="FFFFFF"/>
    </w:rPr>
  </w:style>
  <w:style w:type="character" w:customStyle="1" w:styleId="Bodytext6">
    <w:name w:val="Body text (6)_"/>
    <w:link w:val="Bodytext60"/>
    <w:uiPriority w:val="99"/>
    <w:rsid w:val="0003542E"/>
    <w:rPr>
      <w:rFonts w:ascii="Consolas" w:hAnsi="Consolas" w:cs="Consolas"/>
      <w:shd w:val="clear" w:color="auto" w:fill="FFFFFF"/>
    </w:rPr>
  </w:style>
  <w:style w:type="character" w:customStyle="1" w:styleId="Bodytext6TimesNewRoman">
    <w:name w:val="Body text (6) + Times New Roman"/>
    <w:aliases w:val="13 pt"/>
    <w:uiPriority w:val="99"/>
    <w:rsid w:val="0003542E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Headerorfooter">
    <w:name w:val="Header or footer_"/>
    <w:link w:val="Headerorfooter1"/>
    <w:uiPriority w:val="99"/>
    <w:rsid w:val="0003542E"/>
    <w:rPr>
      <w:sz w:val="26"/>
      <w:szCs w:val="26"/>
      <w:shd w:val="clear" w:color="auto" w:fill="FFFFFF"/>
    </w:rPr>
  </w:style>
  <w:style w:type="character" w:customStyle="1" w:styleId="Headerorfooter0">
    <w:name w:val="Header or footer"/>
    <w:uiPriority w:val="99"/>
    <w:rsid w:val="0003542E"/>
    <w:rPr>
      <w:sz w:val="26"/>
      <w:szCs w:val="26"/>
      <w:shd w:val="clear" w:color="auto" w:fill="FFFFFF"/>
    </w:rPr>
  </w:style>
  <w:style w:type="character" w:customStyle="1" w:styleId="Bodytext212pt">
    <w:name w:val="Body text (2) + 12 pt"/>
    <w:aliases w:val="Italic9"/>
    <w:uiPriority w:val="99"/>
    <w:rsid w:val="0003542E"/>
    <w:rPr>
      <w:i/>
      <w:iCs/>
      <w:sz w:val="24"/>
      <w:szCs w:val="24"/>
      <w:shd w:val="clear" w:color="auto" w:fill="FFFFFF"/>
    </w:rPr>
  </w:style>
  <w:style w:type="character" w:customStyle="1" w:styleId="Bodytext3NotBold">
    <w:name w:val="Body text (3) + Not Bold"/>
    <w:uiPriority w:val="99"/>
    <w:rsid w:val="0003542E"/>
    <w:rPr>
      <w:b w:val="0"/>
      <w:bCs w:val="0"/>
      <w:sz w:val="26"/>
      <w:szCs w:val="26"/>
      <w:shd w:val="clear" w:color="auto" w:fill="FFFFFF"/>
    </w:rPr>
  </w:style>
  <w:style w:type="character" w:customStyle="1" w:styleId="Tablecaption2">
    <w:name w:val="Table caption (2)_"/>
    <w:link w:val="Tablecaption20"/>
    <w:uiPriority w:val="99"/>
    <w:rsid w:val="0003542E"/>
    <w:rPr>
      <w:b/>
      <w:bCs/>
      <w:sz w:val="26"/>
      <w:szCs w:val="26"/>
      <w:shd w:val="clear" w:color="auto" w:fill="FFFFFF"/>
    </w:rPr>
  </w:style>
  <w:style w:type="character" w:customStyle="1" w:styleId="Bodytext22">
    <w:name w:val="Body text (2)"/>
    <w:uiPriority w:val="99"/>
    <w:rsid w:val="0003542E"/>
    <w:rPr>
      <w:sz w:val="26"/>
      <w:szCs w:val="26"/>
      <w:shd w:val="clear" w:color="auto" w:fill="FFFFFF"/>
    </w:rPr>
  </w:style>
  <w:style w:type="character" w:customStyle="1" w:styleId="Bodytext24pt">
    <w:name w:val="Body text (2) + 4 pt"/>
    <w:uiPriority w:val="99"/>
    <w:rsid w:val="0003542E"/>
    <w:rPr>
      <w:spacing w:val="0"/>
      <w:sz w:val="8"/>
      <w:szCs w:val="8"/>
      <w:shd w:val="clear" w:color="auto" w:fill="FFFFFF"/>
    </w:rPr>
  </w:style>
  <w:style w:type="character" w:customStyle="1" w:styleId="Bodytext7Exact">
    <w:name w:val="Body text (7) Exact"/>
    <w:uiPriority w:val="99"/>
    <w:rsid w:val="0003542E"/>
    <w:rPr>
      <w:rFonts w:ascii="Times New Roman" w:hAnsi="Times New Roman" w:cs="Times New Roman"/>
      <w:sz w:val="20"/>
      <w:szCs w:val="20"/>
      <w:u w:val="none"/>
    </w:rPr>
  </w:style>
  <w:style w:type="character" w:customStyle="1" w:styleId="Bodytext2SmallCaps">
    <w:name w:val="Body text (2) + Small Caps"/>
    <w:uiPriority w:val="99"/>
    <w:rsid w:val="0003542E"/>
    <w:rPr>
      <w:smallCaps/>
      <w:sz w:val="26"/>
      <w:szCs w:val="26"/>
      <w:shd w:val="clear" w:color="auto" w:fill="FFFFFF"/>
    </w:rPr>
  </w:style>
  <w:style w:type="character" w:customStyle="1" w:styleId="Bodytext211pt">
    <w:name w:val="Body text (2) + 11 pt"/>
    <w:aliases w:val="Bold7,Italic8"/>
    <w:uiPriority w:val="99"/>
    <w:rsid w:val="0003542E"/>
    <w:rPr>
      <w:b/>
      <w:bCs/>
      <w:i/>
      <w:iCs/>
      <w:sz w:val="22"/>
      <w:szCs w:val="22"/>
      <w:shd w:val="clear" w:color="auto" w:fill="FFFFFF"/>
    </w:rPr>
  </w:style>
  <w:style w:type="character" w:customStyle="1" w:styleId="Bodytext211pt1">
    <w:name w:val="Body text (2) + 11 pt1"/>
    <w:uiPriority w:val="99"/>
    <w:rsid w:val="0003542E"/>
    <w:rPr>
      <w:noProof/>
      <w:sz w:val="22"/>
      <w:szCs w:val="22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03542E"/>
    <w:rPr>
      <w:shd w:val="clear" w:color="auto" w:fill="FFFFFF"/>
    </w:rPr>
  </w:style>
  <w:style w:type="character" w:customStyle="1" w:styleId="Bodytext713pt">
    <w:name w:val="Body text (7) + 13 pt"/>
    <w:aliases w:val="Bold6"/>
    <w:uiPriority w:val="99"/>
    <w:rsid w:val="0003542E"/>
    <w:rPr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03542E"/>
    <w:rPr>
      <w:rFonts w:ascii="Consolas" w:hAnsi="Consolas" w:cs="Consolas"/>
      <w:sz w:val="9"/>
      <w:szCs w:val="9"/>
      <w:shd w:val="clear" w:color="auto" w:fill="FFFFFF"/>
    </w:rPr>
  </w:style>
  <w:style w:type="character" w:customStyle="1" w:styleId="Bodytext8CourierNew">
    <w:name w:val="Body text (8) + Courier New"/>
    <w:aliases w:val="5,5 pt,Spacing 0 pt"/>
    <w:uiPriority w:val="99"/>
    <w:rsid w:val="0003542E"/>
    <w:rPr>
      <w:rFonts w:ascii="Courier New" w:hAnsi="Courier New" w:cs="Courier New"/>
      <w:spacing w:val="-10"/>
      <w:sz w:val="11"/>
      <w:szCs w:val="11"/>
      <w:shd w:val="clear" w:color="auto" w:fill="FFFFFF"/>
      <w:lang w:val="en-US" w:eastAsia="en-US"/>
    </w:rPr>
  </w:style>
  <w:style w:type="character" w:customStyle="1" w:styleId="Bodytext413pt2">
    <w:name w:val="Body text (4) + 13 pt2"/>
    <w:aliases w:val="Not Italic4"/>
    <w:uiPriority w:val="99"/>
    <w:rsid w:val="0003542E"/>
    <w:rPr>
      <w:i w:val="0"/>
      <w:iCs w:val="0"/>
      <w:sz w:val="26"/>
      <w:szCs w:val="26"/>
      <w:u w:val="single"/>
      <w:shd w:val="clear" w:color="auto" w:fill="FFFFFF"/>
      <w:lang w:val="en-US" w:eastAsia="en-US"/>
    </w:rPr>
  </w:style>
  <w:style w:type="character" w:customStyle="1" w:styleId="Bodytext413pt1">
    <w:name w:val="Body text (4) + 13 pt1"/>
    <w:aliases w:val="Bold5,Not Italic3"/>
    <w:uiPriority w:val="99"/>
    <w:rsid w:val="0003542E"/>
    <w:rPr>
      <w:b/>
      <w:bCs/>
      <w:i w:val="0"/>
      <w:iCs w:val="0"/>
      <w:sz w:val="26"/>
      <w:szCs w:val="26"/>
      <w:shd w:val="clear" w:color="auto" w:fill="FFFFFF"/>
    </w:rPr>
  </w:style>
  <w:style w:type="character" w:customStyle="1" w:styleId="Tablecaption3">
    <w:name w:val="Table caption (3)_"/>
    <w:link w:val="Tablecaption30"/>
    <w:uiPriority w:val="99"/>
    <w:rsid w:val="0003542E"/>
    <w:rPr>
      <w:shd w:val="clear" w:color="auto" w:fill="FFFFFF"/>
    </w:rPr>
  </w:style>
  <w:style w:type="character" w:customStyle="1" w:styleId="Bodytext2CourierNew">
    <w:name w:val="Body text (2) + Courier New"/>
    <w:aliases w:val="4,5 pt3,Italic7"/>
    <w:uiPriority w:val="99"/>
    <w:rsid w:val="0003542E"/>
    <w:rPr>
      <w:rFonts w:ascii="Courier New" w:hAnsi="Courier New" w:cs="Courier New"/>
      <w:i/>
      <w:iCs/>
      <w:sz w:val="9"/>
      <w:szCs w:val="9"/>
      <w:shd w:val="clear" w:color="auto" w:fill="FFFFFF"/>
    </w:rPr>
  </w:style>
  <w:style w:type="character" w:customStyle="1" w:styleId="Bodytext24pt5">
    <w:name w:val="Body text (2) + 4 pt5"/>
    <w:aliases w:val="Scale 150%"/>
    <w:uiPriority w:val="99"/>
    <w:rsid w:val="0003542E"/>
    <w:rPr>
      <w:w w:val="150"/>
      <w:sz w:val="8"/>
      <w:szCs w:val="8"/>
      <w:shd w:val="clear" w:color="auto" w:fill="FFFFFF"/>
      <w:lang w:val="en-US" w:eastAsia="en-US"/>
    </w:rPr>
  </w:style>
  <w:style w:type="character" w:customStyle="1" w:styleId="Bodytext2Bold1">
    <w:name w:val="Body text (2) + Bold1"/>
    <w:uiPriority w:val="99"/>
    <w:rsid w:val="0003542E"/>
    <w:rPr>
      <w:b/>
      <w:bCs/>
      <w:sz w:val="26"/>
      <w:szCs w:val="26"/>
      <w:shd w:val="clear" w:color="auto" w:fill="FFFFFF"/>
    </w:rPr>
  </w:style>
  <w:style w:type="character" w:customStyle="1" w:styleId="Bodytext212pt2">
    <w:name w:val="Body text (2) + 12 pt2"/>
    <w:aliases w:val="Italic6"/>
    <w:uiPriority w:val="99"/>
    <w:rsid w:val="0003542E"/>
    <w:rPr>
      <w:i/>
      <w:iCs/>
      <w:sz w:val="24"/>
      <w:szCs w:val="24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03542E"/>
    <w:rPr>
      <w:i/>
      <w:iCs/>
      <w:shd w:val="clear" w:color="auto" w:fill="FFFFFF"/>
    </w:rPr>
  </w:style>
  <w:style w:type="character" w:customStyle="1" w:styleId="Tablecaption13pt">
    <w:name w:val="Table caption + 13 pt"/>
    <w:aliases w:val="Not Italic2"/>
    <w:uiPriority w:val="99"/>
    <w:rsid w:val="0003542E"/>
    <w:rPr>
      <w:i w:val="0"/>
      <w:iCs w:val="0"/>
      <w:sz w:val="26"/>
      <w:szCs w:val="26"/>
      <w:shd w:val="clear" w:color="auto" w:fill="FFFFFF"/>
    </w:rPr>
  </w:style>
  <w:style w:type="character" w:customStyle="1" w:styleId="TablecaptionCandara">
    <w:name w:val="Table caption + Candara"/>
    <w:aliases w:val="Not Italic1,Spacing 1 pt2"/>
    <w:uiPriority w:val="99"/>
    <w:rsid w:val="0003542E"/>
    <w:rPr>
      <w:rFonts w:ascii="Candara" w:hAnsi="Candara" w:cs="Candara"/>
      <w:i w:val="0"/>
      <w:iCs w:val="0"/>
      <w:spacing w:val="20"/>
      <w:sz w:val="24"/>
      <w:szCs w:val="24"/>
      <w:shd w:val="clear" w:color="auto" w:fill="FFFFFF"/>
    </w:rPr>
  </w:style>
  <w:style w:type="character" w:customStyle="1" w:styleId="Tablecaption4">
    <w:name w:val="Table caption (4)_"/>
    <w:link w:val="Tablecaption40"/>
    <w:uiPriority w:val="99"/>
    <w:rsid w:val="0003542E"/>
    <w:rPr>
      <w:sz w:val="24"/>
      <w:szCs w:val="24"/>
      <w:shd w:val="clear" w:color="auto" w:fill="FFFFFF"/>
    </w:rPr>
  </w:style>
  <w:style w:type="character" w:customStyle="1" w:styleId="Tablecaption4Italic">
    <w:name w:val="Table caption (4) + Italic"/>
    <w:aliases w:val="Spacing -2 pt"/>
    <w:uiPriority w:val="99"/>
    <w:rsid w:val="0003542E"/>
    <w:rPr>
      <w:i/>
      <w:iCs/>
      <w:spacing w:val="-50"/>
      <w:sz w:val="24"/>
      <w:szCs w:val="24"/>
      <w:shd w:val="clear" w:color="auto" w:fill="FFFFFF"/>
    </w:rPr>
  </w:style>
  <w:style w:type="character" w:customStyle="1" w:styleId="Bodytext2CourierNew3">
    <w:name w:val="Body text (2) + Courier New3"/>
    <w:aliases w:val="4 pt2,Bold4"/>
    <w:uiPriority w:val="99"/>
    <w:rsid w:val="0003542E"/>
    <w:rPr>
      <w:rFonts w:ascii="Courier New" w:hAnsi="Courier New" w:cs="Courier New"/>
      <w:b/>
      <w:bCs/>
      <w:w w:val="100"/>
      <w:sz w:val="8"/>
      <w:szCs w:val="8"/>
      <w:shd w:val="clear" w:color="auto" w:fill="FFFFFF"/>
    </w:rPr>
  </w:style>
  <w:style w:type="character" w:customStyle="1" w:styleId="Bodytext2CourierNew2">
    <w:name w:val="Body text (2) + Courier New2"/>
    <w:aliases w:val="8 pt"/>
    <w:uiPriority w:val="99"/>
    <w:rsid w:val="0003542E"/>
    <w:rPr>
      <w:rFonts w:ascii="Courier New" w:hAnsi="Courier New" w:cs="Courier New"/>
      <w:sz w:val="16"/>
      <w:szCs w:val="16"/>
      <w:shd w:val="clear" w:color="auto" w:fill="FFFFFF"/>
    </w:rPr>
  </w:style>
  <w:style w:type="character" w:customStyle="1" w:styleId="Bodytext2CourierNew1">
    <w:name w:val="Body text (2) + Courier New1"/>
    <w:aliases w:val="4 pt1,Bold3,Spacing 2 pt"/>
    <w:uiPriority w:val="99"/>
    <w:rsid w:val="0003542E"/>
    <w:rPr>
      <w:rFonts w:ascii="Courier New" w:hAnsi="Courier New" w:cs="Courier New"/>
      <w:b/>
      <w:bCs/>
      <w:spacing w:val="50"/>
      <w:sz w:val="8"/>
      <w:szCs w:val="8"/>
      <w:shd w:val="clear" w:color="auto" w:fill="FFFFFF"/>
      <w:lang w:val="en-US" w:eastAsia="en-US"/>
    </w:rPr>
  </w:style>
  <w:style w:type="character" w:customStyle="1" w:styleId="Bodytext2Candara">
    <w:name w:val="Body text (2) + Candara"/>
    <w:aliases w:val="12 pt,Spacing 1 pt1"/>
    <w:uiPriority w:val="99"/>
    <w:rsid w:val="0003542E"/>
    <w:rPr>
      <w:rFonts w:ascii="Candara" w:hAnsi="Candara" w:cs="Candara"/>
      <w:spacing w:val="20"/>
      <w:sz w:val="24"/>
      <w:szCs w:val="24"/>
      <w:shd w:val="clear" w:color="auto" w:fill="FFFFFF"/>
    </w:rPr>
  </w:style>
  <w:style w:type="character" w:customStyle="1" w:styleId="Bodytext27pt">
    <w:name w:val="Body text (2) + 7 pt"/>
    <w:aliases w:val="Bold2,Italic5,Spacing 0 pt1"/>
    <w:uiPriority w:val="99"/>
    <w:rsid w:val="0003542E"/>
    <w:rPr>
      <w:b/>
      <w:bCs/>
      <w:i/>
      <w:iCs/>
      <w:spacing w:val="10"/>
      <w:sz w:val="14"/>
      <w:szCs w:val="14"/>
      <w:shd w:val="clear" w:color="auto" w:fill="FFFFFF"/>
    </w:rPr>
  </w:style>
  <w:style w:type="character" w:customStyle="1" w:styleId="Bodytext24pt4">
    <w:name w:val="Body text (2) + 4 pt4"/>
    <w:aliases w:val="Scale 120%"/>
    <w:uiPriority w:val="99"/>
    <w:rsid w:val="0003542E"/>
    <w:rPr>
      <w:w w:val="120"/>
      <w:sz w:val="8"/>
      <w:szCs w:val="8"/>
      <w:shd w:val="clear" w:color="auto" w:fill="FFFFFF"/>
    </w:rPr>
  </w:style>
  <w:style w:type="character" w:customStyle="1" w:styleId="Bodytext24pt3">
    <w:name w:val="Body text (2) + 4 pt3"/>
    <w:uiPriority w:val="99"/>
    <w:rsid w:val="0003542E"/>
    <w:rPr>
      <w:sz w:val="8"/>
      <w:szCs w:val="8"/>
      <w:shd w:val="clear" w:color="auto" w:fill="FFFFFF"/>
    </w:rPr>
  </w:style>
  <w:style w:type="character" w:customStyle="1" w:styleId="Tablecaption5">
    <w:name w:val="Table caption (5)_"/>
    <w:link w:val="Tablecaption50"/>
    <w:uiPriority w:val="99"/>
    <w:rsid w:val="0003542E"/>
    <w:rPr>
      <w:sz w:val="26"/>
      <w:szCs w:val="26"/>
      <w:shd w:val="clear" w:color="auto" w:fill="FFFFFF"/>
    </w:rPr>
  </w:style>
  <w:style w:type="character" w:customStyle="1" w:styleId="Tablecaption512pt">
    <w:name w:val="Table caption (5) + 12 pt"/>
    <w:aliases w:val="Italic4"/>
    <w:uiPriority w:val="99"/>
    <w:rsid w:val="0003542E"/>
    <w:rPr>
      <w:i/>
      <w:iCs/>
      <w:sz w:val="24"/>
      <w:szCs w:val="24"/>
      <w:shd w:val="clear" w:color="auto" w:fill="FFFFFF"/>
    </w:rPr>
  </w:style>
  <w:style w:type="character" w:customStyle="1" w:styleId="Bodytext212pt1">
    <w:name w:val="Body text (2) + 12 pt1"/>
    <w:uiPriority w:val="99"/>
    <w:rsid w:val="0003542E"/>
    <w:rPr>
      <w:sz w:val="24"/>
      <w:szCs w:val="24"/>
      <w:shd w:val="clear" w:color="auto" w:fill="FFFFFF"/>
    </w:rPr>
  </w:style>
  <w:style w:type="character" w:customStyle="1" w:styleId="Bodytext2Consolas">
    <w:name w:val="Body text (2) + Consolas"/>
    <w:aliases w:val="10 pt,Italic3,Small Caps,Spacing -1 pt"/>
    <w:uiPriority w:val="99"/>
    <w:rsid w:val="0003542E"/>
    <w:rPr>
      <w:rFonts w:ascii="Consolas" w:hAnsi="Consolas" w:cs="Consolas"/>
      <w:i/>
      <w:iCs/>
      <w:smallCaps/>
      <w:spacing w:val="-30"/>
      <w:sz w:val="20"/>
      <w:szCs w:val="20"/>
      <w:shd w:val="clear" w:color="auto" w:fill="FFFFFF"/>
    </w:rPr>
  </w:style>
  <w:style w:type="character" w:customStyle="1" w:styleId="Bodytext2Consolas1">
    <w:name w:val="Body text (2) + Consolas1"/>
    <w:aliases w:val="10 pt1"/>
    <w:uiPriority w:val="99"/>
    <w:rsid w:val="0003542E"/>
    <w:rPr>
      <w:rFonts w:ascii="Consolas" w:hAnsi="Consolas" w:cs="Consolas"/>
      <w:sz w:val="20"/>
      <w:szCs w:val="20"/>
      <w:shd w:val="clear" w:color="auto" w:fill="FFFFFF"/>
    </w:rPr>
  </w:style>
  <w:style w:type="character" w:customStyle="1" w:styleId="Bodytext29">
    <w:name w:val="Body text (2) + 9"/>
    <w:aliases w:val="5 pt2,Bold1"/>
    <w:uiPriority w:val="99"/>
    <w:rsid w:val="0003542E"/>
    <w:rPr>
      <w:b/>
      <w:bCs/>
      <w:sz w:val="19"/>
      <w:szCs w:val="19"/>
      <w:shd w:val="clear" w:color="auto" w:fill="FFFFFF"/>
    </w:rPr>
  </w:style>
  <w:style w:type="character" w:customStyle="1" w:styleId="Bodytext291">
    <w:name w:val="Body text (2) + 91"/>
    <w:aliases w:val="5 pt1,Italic2,Spacing -1 pt1"/>
    <w:uiPriority w:val="99"/>
    <w:rsid w:val="0003542E"/>
    <w:rPr>
      <w:i/>
      <w:iCs/>
      <w:spacing w:val="-20"/>
      <w:sz w:val="19"/>
      <w:szCs w:val="19"/>
      <w:shd w:val="clear" w:color="auto" w:fill="FFFFFF"/>
    </w:rPr>
  </w:style>
  <w:style w:type="character" w:customStyle="1" w:styleId="Bodytext210pt">
    <w:name w:val="Body text (2) + 10 pt"/>
    <w:uiPriority w:val="99"/>
    <w:rsid w:val="0003542E"/>
    <w:rPr>
      <w:sz w:val="20"/>
      <w:szCs w:val="20"/>
      <w:shd w:val="clear" w:color="auto" w:fill="FFFFFF"/>
    </w:rPr>
  </w:style>
  <w:style w:type="character" w:customStyle="1" w:styleId="Bodytext24pt2">
    <w:name w:val="Body text (2) + 4 pt2"/>
    <w:uiPriority w:val="99"/>
    <w:rsid w:val="0003542E"/>
    <w:rPr>
      <w:sz w:val="8"/>
      <w:szCs w:val="8"/>
      <w:shd w:val="clear" w:color="auto" w:fill="FFFFFF"/>
    </w:rPr>
  </w:style>
  <w:style w:type="character" w:customStyle="1" w:styleId="PicturecaptionExact">
    <w:name w:val="Picture caption Exact"/>
    <w:link w:val="Picturecaption"/>
    <w:uiPriority w:val="99"/>
    <w:rsid w:val="0003542E"/>
    <w:rPr>
      <w:rFonts w:ascii="Courier New" w:hAnsi="Courier New" w:cs="Courier New"/>
      <w:spacing w:val="-30"/>
      <w:sz w:val="22"/>
      <w:szCs w:val="22"/>
      <w:shd w:val="clear" w:color="auto" w:fill="FFFFFF"/>
    </w:rPr>
  </w:style>
  <w:style w:type="character" w:customStyle="1" w:styleId="Bodytext24pt1">
    <w:name w:val="Body text (2) + 4 pt1"/>
    <w:aliases w:val="Italic1"/>
    <w:uiPriority w:val="99"/>
    <w:rsid w:val="0003542E"/>
    <w:rPr>
      <w:i/>
      <w:iCs/>
      <w:sz w:val="8"/>
      <w:szCs w:val="8"/>
      <w:shd w:val="clear" w:color="auto" w:fill="FFFFFF"/>
    </w:rPr>
  </w:style>
  <w:style w:type="character" w:customStyle="1" w:styleId="Bodytext2Spacing-1pt">
    <w:name w:val="Body text (2) + Spacing -1 pt"/>
    <w:uiPriority w:val="99"/>
    <w:rsid w:val="0003542E"/>
    <w:rPr>
      <w:spacing w:val="-20"/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03542E"/>
    <w:pPr>
      <w:widowControl w:val="0"/>
      <w:shd w:val="clear" w:color="auto" w:fill="FFFFFF"/>
      <w:spacing w:before="120" w:after="0" w:line="331" w:lineRule="exact"/>
    </w:pPr>
    <w:rPr>
      <w:rFonts w:ascii="Times New Roman" w:hAnsi="Times New Roman"/>
      <w:szCs w:val="26"/>
      <w:lang w:val="x-none" w:eastAsia="x-none"/>
    </w:rPr>
  </w:style>
  <w:style w:type="paragraph" w:customStyle="1" w:styleId="Heading11">
    <w:name w:val="Heading #1"/>
    <w:basedOn w:val="Normal"/>
    <w:link w:val="Heading10"/>
    <w:uiPriority w:val="99"/>
    <w:rsid w:val="0003542E"/>
    <w:pPr>
      <w:widowControl w:val="0"/>
      <w:shd w:val="clear" w:color="auto" w:fill="FFFFFF"/>
      <w:spacing w:after="540" w:line="240" w:lineRule="atLeast"/>
      <w:jc w:val="left"/>
      <w:outlineLvl w:val="0"/>
    </w:pPr>
    <w:rPr>
      <w:rFonts w:ascii="Times New Roman" w:hAnsi="Times New Roman"/>
      <w:szCs w:val="26"/>
      <w:lang w:val="x-none" w:eastAsia="x-none"/>
    </w:rPr>
  </w:style>
  <w:style w:type="paragraph" w:customStyle="1" w:styleId="Bodytext30">
    <w:name w:val="Body text (3)"/>
    <w:basedOn w:val="Normal"/>
    <w:link w:val="Bodytext3"/>
    <w:uiPriority w:val="99"/>
    <w:rsid w:val="0003542E"/>
    <w:pPr>
      <w:widowControl w:val="0"/>
      <w:shd w:val="clear" w:color="auto" w:fill="FFFFFF"/>
      <w:spacing w:before="540" w:after="240" w:line="341" w:lineRule="exact"/>
      <w:jc w:val="left"/>
    </w:pPr>
    <w:rPr>
      <w:rFonts w:ascii="Times New Roman" w:hAnsi="Times New Roman"/>
      <w:b/>
      <w:bCs/>
      <w:szCs w:val="26"/>
      <w:lang w:val="x-none" w:eastAsia="x-none"/>
    </w:rPr>
  </w:style>
  <w:style w:type="paragraph" w:customStyle="1" w:styleId="Bodytext40">
    <w:name w:val="Body text (4)"/>
    <w:basedOn w:val="Normal"/>
    <w:link w:val="Bodytext4"/>
    <w:uiPriority w:val="99"/>
    <w:rsid w:val="0003542E"/>
    <w:pPr>
      <w:widowControl w:val="0"/>
      <w:shd w:val="clear" w:color="auto" w:fill="FFFFFF"/>
      <w:spacing w:before="240" w:after="360" w:line="240" w:lineRule="atLeast"/>
    </w:pPr>
    <w:rPr>
      <w:rFonts w:ascii="Times New Roman" w:hAnsi="Times New Roman"/>
      <w:i/>
      <w:iCs/>
      <w:sz w:val="20"/>
      <w:lang w:val="x-none" w:eastAsia="x-none"/>
    </w:rPr>
  </w:style>
  <w:style w:type="paragraph" w:customStyle="1" w:styleId="Bodytext50">
    <w:name w:val="Body text (5)"/>
    <w:basedOn w:val="Normal"/>
    <w:link w:val="Bodytext5"/>
    <w:uiPriority w:val="99"/>
    <w:rsid w:val="0003542E"/>
    <w:pPr>
      <w:widowControl w:val="0"/>
      <w:shd w:val="clear" w:color="auto" w:fill="FFFFFF"/>
      <w:spacing w:after="0" w:line="240" w:lineRule="atLeast"/>
    </w:pPr>
    <w:rPr>
      <w:rFonts w:ascii="Courier New" w:hAnsi="Courier New"/>
      <w:b/>
      <w:bCs/>
      <w:spacing w:val="-10"/>
      <w:sz w:val="30"/>
      <w:szCs w:val="30"/>
      <w:lang w:val="x-none" w:eastAsia="x-none"/>
    </w:rPr>
  </w:style>
  <w:style w:type="paragraph" w:customStyle="1" w:styleId="Heading21">
    <w:name w:val="Heading #2"/>
    <w:basedOn w:val="Normal"/>
    <w:link w:val="Heading20"/>
    <w:uiPriority w:val="99"/>
    <w:rsid w:val="0003542E"/>
    <w:pPr>
      <w:widowControl w:val="0"/>
      <w:shd w:val="clear" w:color="auto" w:fill="FFFFFF"/>
      <w:spacing w:line="240" w:lineRule="atLeast"/>
      <w:outlineLvl w:val="1"/>
    </w:pPr>
    <w:rPr>
      <w:rFonts w:ascii="Arial Narrow" w:hAnsi="Arial Narrow"/>
      <w:sz w:val="24"/>
      <w:szCs w:val="24"/>
      <w:lang w:val="x-none" w:eastAsia="x-none"/>
    </w:rPr>
  </w:style>
  <w:style w:type="paragraph" w:customStyle="1" w:styleId="Bodytext60">
    <w:name w:val="Body text (6)"/>
    <w:basedOn w:val="Normal"/>
    <w:link w:val="Bodytext6"/>
    <w:uiPriority w:val="99"/>
    <w:rsid w:val="0003542E"/>
    <w:pPr>
      <w:widowControl w:val="0"/>
      <w:shd w:val="clear" w:color="auto" w:fill="FFFFFF"/>
      <w:spacing w:after="0" w:line="240" w:lineRule="atLeast"/>
      <w:jc w:val="left"/>
    </w:pPr>
    <w:rPr>
      <w:rFonts w:ascii="Consolas" w:hAnsi="Consolas"/>
      <w:sz w:val="20"/>
      <w:lang w:val="x-none" w:eastAsia="x-none"/>
    </w:rPr>
  </w:style>
  <w:style w:type="paragraph" w:customStyle="1" w:styleId="Headerorfooter1">
    <w:name w:val="Header or footer1"/>
    <w:basedOn w:val="Normal"/>
    <w:link w:val="Headerorfooter"/>
    <w:uiPriority w:val="99"/>
    <w:rsid w:val="0003542E"/>
    <w:pPr>
      <w:widowControl w:val="0"/>
      <w:shd w:val="clear" w:color="auto" w:fill="FFFFFF"/>
      <w:spacing w:after="0" w:line="240" w:lineRule="atLeast"/>
      <w:jc w:val="left"/>
    </w:pPr>
    <w:rPr>
      <w:rFonts w:ascii="Times New Roman" w:hAnsi="Times New Roman"/>
      <w:szCs w:val="26"/>
      <w:lang w:val="x-none" w:eastAsia="x-none"/>
    </w:rPr>
  </w:style>
  <w:style w:type="paragraph" w:customStyle="1" w:styleId="Tablecaption20">
    <w:name w:val="Table caption (2)"/>
    <w:basedOn w:val="Normal"/>
    <w:link w:val="Tablecaption2"/>
    <w:uiPriority w:val="99"/>
    <w:rsid w:val="0003542E"/>
    <w:pPr>
      <w:widowControl w:val="0"/>
      <w:shd w:val="clear" w:color="auto" w:fill="FFFFFF"/>
      <w:spacing w:after="0" w:line="331" w:lineRule="exact"/>
      <w:ind w:firstLine="580"/>
    </w:pPr>
    <w:rPr>
      <w:rFonts w:ascii="Times New Roman" w:hAnsi="Times New Roman"/>
      <w:b/>
      <w:bCs/>
      <w:szCs w:val="26"/>
      <w:lang w:val="x-none" w:eastAsia="x-none"/>
    </w:rPr>
  </w:style>
  <w:style w:type="paragraph" w:customStyle="1" w:styleId="Bodytext70">
    <w:name w:val="Body text (7)"/>
    <w:basedOn w:val="Normal"/>
    <w:link w:val="Bodytext7"/>
    <w:uiPriority w:val="99"/>
    <w:rsid w:val="0003542E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lang w:val="x-none" w:eastAsia="x-none"/>
    </w:rPr>
  </w:style>
  <w:style w:type="paragraph" w:customStyle="1" w:styleId="Bodytext80">
    <w:name w:val="Body text (8)"/>
    <w:basedOn w:val="Normal"/>
    <w:link w:val="Bodytext8"/>
    <w:uiPriority w:val="99"/>
    <w:rsid w:val="0003542E"/>
    <w:pPr>
      <w:widowControl w:val="0"/>
      <w:shd w:val="clear" w:color="auto" w:fill="FFFFFF"/>
      <w:spacing w:after="0" w:line="240" w:lineRule="atLeast"/>
    </w:pPr>
    <w:rPr>
      <w:rFonts w:ascii="Consolas" w:hAnsi="Consolas"/>
      <w:sz w:val="9"/>
      <w:szCs w:val="9"/>
      <w:lang w:val="x-none" w:eastAsia="x-none"/>
    </w:rPr>
  </w:style>
  <w:style w:type="paragraph" w:customStyle="1" w:styleId="Tablecaption30">
    <w:name w:val="Table caption (3)"/>
    <w:basedOn w:val="Normal"/>
    <w:link w:val="Tablecaption3"/>
    <w:uiPriority w:val="99"/>
    <w:rsid w:val="0003542E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/>
      <w:sz w:val="20"/>
      <w:lang w:val="x-none" w:eastAsia="x-none"/>
    </w:rPr>
  </w:style>
  <w:style w:type="paragraph" w:customStyle="1" w:styleId="Tablecaption0">
    <w:name w:val="Table caption"/>
    <w:basedOn w:val="Normal"/>
    <w:link w:val="Tablecaption"/>
    <w:uiPriority w:val="99"/>
    <w:rsid w:val="0003542E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20"/>
      <w:lang w:val="x-none" w:eastAsia="x-none"/>
    </w:rPr>
  </w:style>
  <w:style w:type="paragraph" w:customStyle="1" w:styleId="Tablecaption40">
    <w:name w:val="Table caption (4)"/>
    <w:basedOn w:val="Normal"/>
    <w:link w:val="Tablecaption4"/>
    <w:uiPriority w:val="99"/>
    <w:rsid w:val="0003542E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4"/>
      <w:szCs w:val="24"/>
      <w:lang w:val="x-none" w:eastAsia="x-none"/>
    </w:rPr>
  </w:style>
  <w:style w:type="paragraph" w:customStyle="1" w:styleId="Tablecaption50">
    <w:name w:val="Table caption (5)"/>
    <w:basedOn w:val="Normal"/>
    <w:link w:val="Tablecaption5"/>
    <w:uiPriority w:val="99"/>
    <w:rsid w:val="0003542E"/>
    <w:pPr>
      <w:widowControl w:val="0"/>
      <w:shd w:val="clear" w:color="auto" w:fill="FFFFFF"/>
      <w:spacing w:after="0" w:line="418" w:lineRule="exact"/>
      <w:jc w:val="left"/>
    </w:pPr>
    <w:rPr>
      <w:rFonts w:ascii="Times New Roman" w:hAnsi="Times New Roman"/>
      <w:szCs w:val="26"/>
      <w:lang w:val="x-none" w:eastAsia="x-none"/>
    </w:rPr>
  </w:style>
  <w:style w:type="paragraph" w:customStyle="1" w:styleId="Picturecaption">
    <w:name w:val="Picture caption"/>
    <w:basedOn w:val="Normal"/>
    <w:link w:val="PicturecaptionExact"/>
    <w:uiPriority w:val="99"/>
    <w:rsid w:val="0003542E"/>
    <w:pPr>
      <w:widowControl w:val="0"/>
      <w:shd w:val="clear" w:color="auto" w:fill="FFFFFF"/>
      <w:spacing w:after="0" w:line="240" w:lineRule="atLeast"/>
      <w:jc w:val="left"/>
    </w:pPr>
    <w:rPr>
      <w:rFonts w:ascii="Courier New" w:hAnsi="Courier New"/>
      <w:spacing w:val="-30"/>
      <w:sz w:val="22"/>
      <w:szCs w:val="22"/>
      <w:lang w:val="x-none" w:eastAsia="x-none"/>
    </w:rPr>
  </w:style>
  <w:style w:type="paragraph" w:customStyle="1" w:styleId="DefaultParagraphFontParaCharCharCharCharChar">
    <w:name w:val="Default Paragraph Font Para Char Char Char Char Char"/>
    <w:autoRedefine/>
    <w:rsid w:val="00AD124D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customStyle="1" w:styleId="HeaderChar">
    <w:name w:val="Header Char"/>
    <w:link w:val="Header"/>
    <w:uiPriority w:val="99"/>
    <w:rsid w:val="003915C8"/>
    <w:rPr>
      <w:rFonts w:ascii=".VnTime" w:hAnsi=".VnTime"/>
      <w:sz w:val="26"/>
    </w:rPr>
  </w:style>
  <w:style w:type="paragraph" w:styleId="ListParagraph">
    <w:name w:val="List Paragraph"/>
    <w:basedOn w:val="Normal"/>
    <w:uiPriority w:val="34"/>
    <w:qFormat/>
    <w:rsid w:val="00D93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2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31F4B-0D70-45CB-A726-B7418087E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TP cÇn th</vt:lpstr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TP cÇn th</dc:title>
  <dc:subject/>
  <dc:creator>Nguyen Thi Anh Thi</dc:creator>
  <cp:keywords/>
  <dc:description/>
  <cp:lastModifiedBy>Trinh Xuan Nhi</cp:lastModifiedBy>
  <cp:revision>2</cp:revision>
  <cp:lastPrinted>2025-09-23T00:27:00Z</cp:lastPrinted>
  <dcterms:created xsi:type="dcterms:W3CDTF">2025-06-09T09:28:00Z</dcterms:created>
  <dcterms:modified xsi:type="dcterms:W3CDTF">2025-09-23T00:29:00Z</dcterms:modified>
</cp:coreProperties>
</file>